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1698" w:rsidRDefault="001E1698" w:rsidP="001E1698">
      <w:pPr>
        <w:pStyle w:val="1"/>
        <w:tabs>
          <w:tab w:val="center" w:pos="0"/>
        </w:tabs>
        <w:jc w:val="center"/>
      </w:pPr>
      <w:bookmarkStart w:id="0" w:name="_Toc499134191"/>
      <w:bookmarkStart w:id="1" w:name="_Toc26287817"/>
      <w:r>
        <w:rPr>
          <w:rFonts w:hint="eastAsia"/>
        </w:rPr>
        <w:t>《综合英语》</w:t>
      </w:r>
      <w:bookmarkEnd w:id="0"/>
      <w:bookmarkEnd w:id="1"/>
    </w:p>
    <w:p w:rsidR="001E1698" w:rsidRDefault="001E1698" w:rsidP="001E1698">
      <w:pPr>
        <w:spacing w:line="560" w:lineRule="exact"/>
      </w:pPr>
    </w:p>
    <w:p w:rsidR="001E1698" w:rsidRDefault="001E1698" w:rsidP="001E1698">
      <w:pPr>
        <w:spacing w:line="560" w:lineRule="exact"/>
        <w:jc w:val="center"/>
        <w:rPr>
          <w:rFonts w:ascii="宋体" w:hAnsi="宋体"/>
          <w:b/>
          <w:bCs/>
          <w:sz w:val="28"/>
          <w:szCs w:val="28"/>
        </w:rPr>
      </w:pPr>
      <w:r>
        <w:rPr>
          <w:rFonts w:ascii="宋体" w:hAnsi="宋体" w:hint="eastAsia"/>
          <w:sz w:val="28"/>
          <w:szCs w:val="28"/>
        </w:rPr>
        <w:t>Ⅰ、</w:t>
      </w:r>
      <w:r>
        <w:rPr>
          <w:rFonts w:ascii="宋体" w:hAnsi="宋体" w:hint="eastAsia"/>
          <w:b/>
          <w:bCs/>
          <w:sz w:val="28"/>
          <w:szCs w:val="28"/>
        </w:rPr>
        <w:t>考试内容及要求</w:t>
      </w:r>
    </w:p>
    <w:p w:rsidR="001E1698" w:rsidRDefault="001E1698" w:rsidP="001E1698">
      <w:pPr>
        <w:spacing w:line="560" w:lineRule="exact"/>
        <w:rPr>
          <w:rFonts w:ascii="宋体" w:hAnsi="宋体"/>
          <w:sz w:val="28"/>
          <w:szCs w:val="28"/>
        </w:rPr>
      </w:pPr>
      <w:r>
        <w:rPr>
          <w:rFonts w:ascii="宋体" w:hAnsi="宋体" w:hint="eastAsia"/>
          <w:b/>
          <w:bCs/>
          <w:sz w:val="28"/>
          <w:szCs w:val="28"/>
        </w:rPr>
        <w:t xml:space="preserve">    </w:t>
      </w:r>
      <w:r>
        <w:rPr>
          <w:rFonts w:ascii="宋体" w:hAnsi="宋体" w:hint="eastAsia"/>
          <w:sz w:val="28"/>
          <w:szCs w:val="28"/>
        </w:rPr>
        <w:t>考试以英语专业本科基础阶段教学大纲要求为内容。要求考生能根据所给的作文题目，按要求写一篇200个单词左右的短文；能读懂英美国家出版的中等难度的文章和材料；能灵活、正确运用教学大纲语法结构表一级至四级的全部内容，掌握大纲规定的基础阶段认知词汇（5500—6000），并且能正确、熟练地运用其中的3000—4000个单词及其中的搭配。为了有效地考核学生各项基本技能，本考试本着科学和客观的原则，根据基础阶段英语水平评估的特点，采用试题多样化的形式，以保证考试的效度和信度。</w:t>
      </w:r>
    </w:p>
    <w:p w:rsidR="001E1698" w:rsidRDefault="001E1698" w:rsidP="001E1698">
      <w:pPr>
        <w:spacing w:line="560" w:lineRule="exact"/>
        <w:jc w:val="center"/>
        <w:rPr>
          <w:rFonts w:ascii="宋体" w:hAnsi="宋体"/>
          <w:b/>
          <w:sz w:val="28"/>
          <w:szCs w:val="28"/>
        </w:rPr>
      </w:pPr>
      <w:r>
        <w:rPr>
          <w:rFonts w:ascii="宋体" w:hAnsi="宋体" w:cs="宋体" w:hint="eastAsia"/>
          <w:b/>
          <w:bCs/>
          <w:kern w:val="0"/>
          <w:sz w:val="28"/>
          <w:szCs w:val="28"/>
        </w:rPr>
        <w:t>Ⅱ</w:t>
      </w:r>
      <w:r>
        <w:rPr>
          <w:rFonts w:ascii="宋体" w:hAnsi="宋体" w:hint="eastAsia"/>
          <w:sz w:val="28"/>
          <w:szCs w:val="28"/>
        </w:rPr>
        <w:t>、</w:t>
      </w:r>
      <w:r>
        <w:rPr>
          <w:rFonts w:ascii="宋体" w:hAnsi="宋体" w:hint="eastAsia"/>
          <w:b/>
          <w:sz w:val="28"/>
          <w:szCs w:val="28"/>
        </w:rPr>
        <w:t>考试形式及试卷结构</w:t>
      </w:r>
    </w:p>
    <w:p w:rsidR="001E1698" w:rsidRPr="00B10909" w:rsidRDefault="001E1698" w:rsidP="001E1698">
      <w:pPr>
        <w:spacing w:line="560" w:lineRule="exact"/>
        <w:ind w:leftChars="207" w:left="435"/>
        <w:rPr>
          <w:rFonts w:ascii="宋体" w:hAnsi="宋体"/>
          <w:b/>
          <w:sz w:val="28"/>
          <w:szCs w:val="28"/>
        </w:rPr>
      </w:pPr>
      <w:r w:rsidRPr="00B10909">
        <w:rPr>
          <w:rFonts w:ascii="宋体" w:hAnsi="宋体" w:hint="eastAsia"/>
          <w:b/>
          <w:sz w:val="28"/>
          <w:szCs w:val="28"/>
        </w:rPr>
        <w:t>考试形式为闭卷、笔试。</w:t>
      </w:r>
    </w:p>
    <w:p w:rsidR="001E1698" w:rsidRPr="00B10909" w:rsidRDefault="001E1698" w:rsidP="001E1698">
      <w:pPr>
        <w:spacing w:line="560" w:lineRule="exact"/>
        <w:ind w:leftChars="207" w:left="435"/>
        <w:rPr>
          <w:rFonts w:ascii="宋体" w:hAnsi="宋体"/>
          <w:b/>
          <w:sz w:val="28"/>
          <w:szCs w:val="28"/>
        </w:rPr>
      </w:pPr>
      <w:r w:rsidRPr="00B10909">
        <w:rPr>
          <w:rFonts w:ascii="宋体" w:hAnsi="宋体" w:hint="eastAsia"/>
          <w:b/>
          <w:sz w:val="28"/>
          <w:szCs w:val="28"/>
        </w:rPr>
        <w:t>考试时间为1</w:t>
      </w:r>
      <w:r w:rsidRPr="00B10909">
        <w:rPr>
          <w:rFonts w:ascii="宋体" w:hAnsi="宋体"/>
          <w:b/>
          <w:sz w:val="28"/>
          <w:szCs w:val="28"/>
        </w:rPr>
        <w:t>2</w:t>
      </w:r>
      <w:r w:rsidRPr="00B10909">
        <w:rPr>
          <w:rFonts w:ascii="宋体" w:hAnsi="宋体" w:hint="eastAsia"/>
          <w:b/>
          <w:sz w:val="28"/>
          <w:szCs w:val="28"/>
        </w:rPr>
        <w:t>0分钟，试卷满分为1</w:t>
      </w:r>
      <w:r w:rsidRPr="00B10909">
        <w:rPr>
          <w:rFonts w:ascii="宋体" w:hAnsi="宋体"/>
          <w:b/>
          <w:sz w:val="28"/>
          <w:szCs w:val="28"/>
        </w:rPr>
        <w:t>0</w:t>
      </w:r>
      <w:r w:rsidRPr="00B10909">
        <w:rPr>
          <w:rFonts w:ascii="宋体" w:hAnsi="宋体" w:hint="eastAsia"/>
          <w:b/>
          <w:sz w:val="28"/>
          <w:szCs w:val="28"/>
        </w:rPr>
        <w:t>0分。</w:t>
      </w:r>
    </w:p>
    <w:p w:rsidR="001E1698" w:rsidRDefault="001E1698" w:rsidP="001E1698">
      <w:pPr>
        <w:spacing w:line="560" w:lineRule="exact"/>
        <w:ind w:firstLineChars="152" w:firstLine="426"/>
        <w:rPr>
          <w:rFonts w:ascii="宋体" w:hAnsi="宋体"/>
          <w:b/>
          <w:sz w:val="28"/>
          <w:szCs w:val="28"/>
        </w:rPr>
      </w:pPr>
      <w:r>
        <w:rPr>
          <w:rFonts w:ascii="宋体" w:hAnsi="宋体" w:hint="eastAsia"/>
          <w:sz w:val="28"/>
          <w:szCs w:val="28"/>
        </w:rPr>
        <w:t>共有4个部分：语法与词汇、完型填空、阅读理解、英文写作。</w:t>
      </w:r>
    </w:p>
    <w:p w:rsidR="001E1698" w:rsidRDefault="001E1698" w:rsidP="001E1698">
      <w:pPr>
        <w:spacing w:line="560" w:lineRule="exact"/>
        <w:ind w:firstLineChars="350" w:firstLine="984"/>
        <w:rPr>
          <w:rFonts w:ascii="宋体" w:hAnsi="宋体"/>
          <w:sz w:val="28"/>
          <w:szCs w:val="28"/>
        </w:rPr>
      </w:pPr>
      <w:r>
        <w:rPr>
          <w:rFonts w:ascii="宋体" w:hAnsi="宋体" w:hint="eastAsia"/>
          <w:b/>
          <w:sz w:val="28"/>
          <w:szCs w:val="28"/>
        </w:rPr>
        <w:t xml:space="preserve"> </w:t>
      </w:r>
    </w:p>
    <w:p w:rsidR="001E1698" w:rsidRDefault="001E1698" w:rsidP="001E1698">
      <w:pPr>
        <w:spacing w:line="560" w:lineRule="exact"/>
        <w:ind w:firstLineChars="147" w:firstLine="413"/>
        <w:rPr>
          <w:rFonts w:ascii="宋体" w:hAnsi="宋体"/>
          <w:b/>
          <w:sz w:val="28"/>
          <w:szCs w:val="28"/>
        </w:rPr>
      </w:pPr>
      <w:r>
        <w:rPr>
          <w:rFonts w:ascii="宋体" w:hAnsi="宋体"/>
          <w:b/>
          <w:sz w:val="28"/>
          <w:szCs w:val="28"/>
        </w:rPr>
        <w:fldChar w:fldCharType="begin"/>
      </w:r>
      <w:r>
        <w:rPr>
          <w:rFonts w:ascii="宋体" w:hAnsi="宋体"/>
          <w:b/>
          <w:sz w:val="28"/>
          <w:szCs w:val="28"/>
        </w:rPr>
        <w:instrText xml:space="preserve"> </w:instrText>
      </w:r>
      <w:r>
        <w:rPr>
          <w:rFonts w:ascii="宋体" w:hAnsi="宋体" w:hint="eastAsia"/>
          <w:b/>
          <w:sz w:val="28"/>
          <w:szCs w:val="28"/>
        </w:rPr>
        <w:instrText>= 1 \* GB4</w:instrText>
      </w:r>
      <w:r>
        <w:rPr>
          <w:rFonts w:ascii="宋体" w:hAnsi="宋体"/>
          <w:b/>
          <w:sz w:val="28"/>
          <w:szCs w:val="28"/>
        </w:rPr>
        <w:instrText xml:space="preserve"> </w:instrText>
      </w:r>
      <w:r>
        <w:rPr>
          <w:rFonts w:ascii="宋体" w:hAnsi="宋体"/>
          <w:b/>
          <w:sz w:val="28"/>
          <w:szCs w:val="28"/>
        </w:rPr>
        <w:fldChar w:fldCharType="separate"/>
      </w:r>
      <w:r>
        <w:rPr>
          <w:rFonts w:ascii="宋体" w:hAnsi="宋体" w:hint="eastAsia"/>
          <w:b/>
          <w:sz w:val="28"/>
          <w:szCs w:val="28"/>
        </w:rPr>
        <w:t>㈠</w:t>
      </w:r>
      <w:r>
        <w:rPr>
          <w:rFonts w:ascii="宋体" w:hAnsi="宋体"/>
          <w:b/>
          <w:sz w:val="28"/>
          <w:szCs w:val="28"/>
        </w:rPr>
        <w:fldChar w:fldCharType="end"/>
      </w:r>
      <w:r>
        <w:rPr>
          <w:rFonts w:ascii="宋体" w:hAnsi="宋体" w:hint="eastAsia"/>
          <w:b/>
          <w:sz w:val="28"/>
          <w:szCs w:val="28"/>
        </w:rPr>
        <w:t xml:space="preserve"> 词汇与语法 （PART II: VOCABULARY AND GRAMMAR）</w:t>
      </w:r>
    </w:p>
    <w:p w:rsidR="001E1698" w:rsidRDefault="001E1698" w:rsidP="001E1698">
      <w:pPr>
        <w:numPr>
          <w:ilvl w:val="0"/>
          <w:numId w:val="1"/>
        </w:numPr>
        <w:tabs>
          <w:tab w:val="left" w:pos="420"/>
        </w:tabs>
        <w:spacing w:line="560" w:lineRule="exact"/>
        <w:rPr>
          <w:rFonts w:ascii="宋体" w:hAnsi="宋体"/>
          <w:sz w:val="28"/>
          <w:szCs w:val="28"/>
        </w:rPr>
      </w:pPr>
      <w:r>
        <w:rPr>
          <w:rFonts w:ascii="宋体" w:hAnsi="宋体" w:hint="eastAsia"/>
          <w:sz w:val="28"/>
          <w:szCs w:val="28"/>
        </w:rPr>
        <w:t>测试要求：</w:t>
      </w:r>
    </w:p>
    <w:p w:rsidR="001E1698" w:rsidRDefault="001E1698" w:rsidP="001E1698">
      <w:pPr>
        <w:spacing w:line="560" w:lineRule="exact"/>
        <w:ind w:leftChars="203" w:left="426"/>
        <w:rPr>
          <w:rFonts w:ascii="宋体" w:hAnsi="宋体"/>
          <w:sz w:val="28"/>
          <w:szCs w:val="28"/>
        </w:rPr>
      </w:pPr>
      <w:r>
        <w:rPr>
          <w:rFonts w:ascii="宋体" w:hAnsi="宋体" w:hint="eastAsia"/>
          <w:sz w:val="28"/>
          <w:szCs w:val="28"/>
        </w:rPr>
        <w:t>（1） 掌握基础阶段认知词汇（5500～6000），并能正确、熟练运用其中的3000～4000个单词及其最基本的搭配。</w:t>
      </w:r>
    </w:p>
    <w:p w:rsidR="001E1698" w:rsidRDefault="001E1698" w:rsidP="001E1698">
      <w:pPr>
        <w:spacing w:line="560" w:lineRule="exact"/>
        <w:ind w:leftChars="203" w:left="426"/>
        <w:rPr>
          <w:rFonts w:ascii="宋体" w:hAnsi="宋体"/>
          <w:sz w:val="28"/>
          <w:szCs w:val="28"/>
        </w:rPr>
      </w:pPr>
      <w:r>
        <w:rPr>
          <w:rFonts w:ascii="宋体" w:hAnsi="宋体" w:hint="eastAsia"/>
          <w:sz w:val="28"/>
          <w:szCs w:val="28"/>
        </w:rPr>
        <w:t>（2） 掌握并能正确运用英语专业一至四级语法内容。</w:t>
      </w:r>
    </w:p>
    <w:p w:rsidR="001E1698" w:rsidRDefault="001E1698" w:rsidP="001E1698">
      <w:pPr>
        <w:spacing w:line="560" w:lineRule="exact"/>
        <w:ind w:leftChars="203" w:left="426"/>
        <w:rPr>
          <w:rFonts w:ascii="宋体" w:hAnsi="宋体"/>
          <w:sz w:val="28"/>
          <w:szCs w:val="28"/>
        </w:rPr>
      </w:pPr>
      <w:r>
        <w:rPr>
          <w:rFonts w:ascii="宋体" w:hAnsi="宋体" w:hint="eastAsia"/>
          <w:sz w:val="28"/>
          <w:szCs w:val="28"/>
        </w:rPr>
        <w:t>（3）</w:t>
      </w:r>
      <w:r>
        <w:rPr>
          <w:rFonts w:ascii="宋体" w:hAnsi="宋体"/>
          <w:sz w:val="28"/>
          <w:szCs w:val="28"/>
        </w:rPr>
        <w:t xml:space="preserve"> </w:t>
      </w:r>
      <w:r>
        <w:rPr>
          <w:rFonts w:ascii="宋体" w:hAnsi="宋体" w:hint="eastAsia"/>
          <w:sz w:val="28"/>
          <w:szCs w:val="28"/>
        </w:rPr>
        <w:t>考试时间为30分钟。</w:t>
      </w:r>
    </w:p>
    <w:p w:rsidR="001E1698" w:rsidRDefault="001E1698" w:rsidP="001E1698">
      <w:pPr>
        <w:numPr>
          <w:ilvl w:val="0"/>
          <w:numId w:val="1"/>
        </w:numPr>
        <w:tabs>
          <w:tab w:val="left" w:pos="420"/>
        </w:tabs>
        <w:spacing w:line="560" w:lineRule="exact"/>
        <w:rPr>
          <w:rFonts w:ascii="宋体" w:hAnsi="宋体"/>
          <w:sz w:val="28"/>
          <w:szCs w:val="28"/>
        </w:rPr>
      </w:pPr>
      <w:r>
        <w:rPr>
          <w:rFonts w:ascii="宋体" w:hAnsi="宋体" w:hint="eastAsia"/>
          <w:sz w:val="28"/>
          <w:szCs w:val="28"/>
        </w:rPr>
        <w:t>测试形式：</w:t>
      </w:r>
    </w:p>
    <w:p w:rsidR="001E1698" w:rsidRDefault="001E1698" w:rsidP="001E1698">
      <w:pPr>
        <w:spacing w:line="560" w:lineRule="exact"/>
        <w:ind w:leftChars="337" w:left="708"/>
        <w:rPr>
          <w:rFonts w:ascii="宋体" w:hAnsi="宋体"/>
          <w:sz w:val="28"/>
          <w:szCs w:val="28"/>
        </w:rPr>
      </w:pPr>
      <w:r>
        <w:rPr>
          <w:rFonts w:ascii="宋体" w:hAnsi="宋体" w:hint="eastAsia"/>
          <w:sz w:val="28"/>
          <w:szCs w:val="28"/>
        </w:rPr>
        <w:lastRenderedPageBreak/>
        <w:t xml:space="preserve">本部分采用多项选择。要求考生从所给的A、B、C、D四个选项中选出一个最佳答案。共30小题，即一小题1 分。 </w:t>
      </w:r>
    </w:p>
    <w:p w:rsidR="001E1698" w:rsidRDefault="001E1698" w:rsidP="001E1698">
      <w:pPr>
        <w:numPr>
          <w:ilvl w:val="0"/>
          <w:numId w:val="1"/>
        </w:numPr>
        <w:tabs>
          <w:tab w:val="left" w:pos="420"/>
        </w:tabs>
        <w:spacing w:line="560" w:lineRule="exact"/>
        <w:ind w:firstLine="147"/>
        <w:rPr>
          <w:rFonts w:ascii="宋体" w:hAnsi="宋体"/>
          <w:sz w:val="28"/>
          <w:szCs w:val="28"/>
        </w:rPr>
      </w:pPr>
      <w:r>
        <w:rPr>
          <w:rFonts w:ascii="宋体" w:hAnsi="宋体" w:hint="eastAsia"/>
          <w:sz w:val="28"/>
          <w:szCs w:val="28"/>
        </w:rPr>
        <w:t>测试目的：</w:t>
      </w:r>
    </w:p>
    <w:p w:rsidR="001E1698" w:rsidRDefault="001E1698" w:rsidP="001E1698">
      <w:pPr>
        <w:spacing w:line="560" w:lineRule="exact"/>
        <w:ind w:leftChars="403" w:left="846"/>
        <w:rPr>
          <w:rFonts w:ascii="宋体" w:hAnsi="宋体"/>
          <w:sz w:val="28"/>
          <w:szCs w:val="28"/>
        </w:rPr>
      </w:pPr>
      <w:r>
        <w:rPr>
          <w:rFonts w:ascii="宋体" w:hAnsi="宋体" w:hint="eastAsia"/>
          <w:sz w:val="28"/>
          <w:szCs w:val="28"/>
        </w:rPr>
        <w:t>测试学生掌握词汇、短语及基本语法概念的熟练程度。</w:t>
      </w:r>
    </w:p>
    <w:p w:rsidR="001E1698" w:rsidRDefault="001E1698" w:rsidP="001E1698">
      <w:pPr>
        <w:spacing w:line="560" w:lineRule="exact"/>
        <w:rPr>
          <w:rFonts w:ascii="宋体" w:hAnsi="宋体"/>
          <w:b/>
          <w:sz w:val="28"/>
          <w:szCs w:val="28"/>
        </w:rPr>
      </w:pPr>
      <w:r>
        <w:rPr>
          <w:rFonts w:ascii="宋体" w:hAnsi="宋体" w:hint="eastAsia"/>
          <w:sz w:val="28"/>
          <w:szCs w:val="28"/>
        </w:rPr>
        <w:t xml:space="preserve">    </w:t>
      </w:r>
      <w:r>
        <w:rPr>
          <w:rFonts w:ascii="宋体" w:hAnsi="宋体"/>
          <w:b/>
          <w:sz w:val="28"/>
          <w:szCs w:val="28"/>
        </w:rPr>
        <w:fldChar w:fldCharType="begin"/>
      </w:r>
      <w:r>
        <w:rPr>
          <w:rFonts w:ascii="宋体" w:hAnsi="宋体"/>
          <w:b/>
          <w:sz w:val="28"/>
          <w:szCs w:val="28"/>
        </w:rPr>
        <w:instrText xml:space="preserve"> </w:instrText>
      </w:r>
      <w:r>
        <w:rPr>
          <w:rFonts w:ascii="宋体" w:hAnsi="宋体" w:hint="eastAsia"/>
          <w:b/>
          <w:sz w:val="28"/>
          <w:szCs w:val="28"/>
        </w:rPr>
        <w:instrText>= 2 \* GB4</w:instrText>
      </w:r>
      <w:r>
        <w:rPr>
          <w:rFonts w:ascii="宋体" w:hAnsi="宋体"/>
          <w:b/>
          <w:sz w:val="28"/>
          <w:szCs w:val="28"/>
        </w:rPr>
        <w:instrText xml:space="preserve"> </w:instrText>
      </w:r>
      <w:r>
        <w:rPr>
          <w:rFonts w:ascii="宋体" w:hAnsi="宋体"/>
          <w:b/>
          <w:sz w:val="28"/>
          <w:szCs w:val="28"/>
        </w:rPr>
        <w:fldChar w:fldCharType="separate"/>
      </w:r>
      <w:r>
        <w:rPr>
          <w:rFonts w:ascii="宋体" w:hAnsi="宋体" w:hint="eastAsia"/>
          <w:b/>
          <w:sz w:val="28"/>
          <w:szCs w:val="28"/>
        </w:rPr>
        <w:t>㈡</w:t>
      </w:r>
      <w:r>
        <w:rPr>
          <w:rFonts w:ascii="宋体" w:hAnsi="宋体"/>
          <w:b/>
          <w:sz w:val="28"/>
          <w:szCs w:val="28"/>
        </w:rPr>
        <w:fldChar w:fldCharType="end"/>
      </w:r>
      <w:r>
        <w:rPr>
          <w:rFonts w:ascii="宋体" w:hAnsi="宋体" w:hint="eastAsia"/>
          <w:b/>
          <w:bCs/>
          <w:sz w:val="28"/>
          <w:szCs w:val="28"/>
        </w:rPr>
        <w:t xml:space="preserve"> 完型填空</w:t>
      </w:r>
      <w:r>
        <w:rPr>
          <w:rFonts w:ascii="宋体" w:hAnsi="宋体" w:hint="eastAsia"/>
          <w:b/>
          <w:sz w:val="28"/>
          <w:szCs w:val="28"/>
        </w:rPr>
        <w:t>（PART III:CLOZE）</w:t>
      </w:r>
    </w:p>
    <w:p w:rsidR="001E1698" w:rsidRDefault="001E1698" w:rsidP="001E1698">
      <w:pPr>
        <w:numPr>
          <w:ilvl w:val="0"/>
          <w:numId w:val="2"/>
        </w:numPr>
        <w:tabs>
          <w:tab w:val="left" w:pos="480"/>
        </w:tabs>
        <w:spacing w:line="560" w:lineRule="exact"/>
        <w:ind w:firstLine="87"/>
        <w:rPr>
          <w:rFonts w:ascii="宋体" w:hAnsi="宋体"/>
          <w:sz w:val="28"/>
          <w:szCs w:val="28"/>
        </w:rPr>
      </w:pPr>
      <w:r>
        <w:rPr>
          <w:rFonts w:ascii="宋体" w:hAnsi="宋体" w:hint="eastAsia"/>
          <w:sz w:val="28"/>
          <w:szCs w:val="28"/>
        </w:rPr>
        <w:t>测试要求：</w:t>
      </w:r>
    </w:p>
    <w:p w:rsidR="001E1698" w:rsidRDefault="001E1698" w:rsidP="001E1698">
      <w:pPr>
        <w:spacing w:line="560" w:lineRule="exact"/>
        <w:ind w:leftChars="472" w:left="991"/>
        <w:rPr>
          <w:rFonts w:ascii="宋体" w:hAnsi="宋体"/>
          <w:sz w:val="28"/>
          <w:szCs w:val="28"/>
        </w:rPr>
      </w:pPr>
      <w:r>
        <w:rPr>
          <w:rFonts w:ascii="宋体" w:hAnsi="宋体" w:hint="eastAsia"/>
          <w:sz w:val="28"/>
          <w:szCs w:val="28"/>
        </w:rPr>
        <w:t>（1） 能在全面理解所给短文内容的基础上，选择一个最佳答案使短文意思和结构恢复完整。</w:t>
      </w:r>
    </w:p>
    <w:p w:rsidR="001E1698" w:rsidRDefault="001E1698" w:rsidP="001E1698">
      <w:pPr>
        <w:spacing w:line="560" w:lineRule="exact"/>
        <w:ind w:leftChars="472" w:left="991"/>
        <w:rPr>
          <w:rFonts w:ascii="宋体" w:hAnsi="宋体"/>
          <w:sz w:val="28"/>
          <w:szCs w:val="28"/>
        </w:rPr>
      </w:pPr>
      <w:r>
        <w:rPr>
          <w:rFonts w:ascii="宋体" w:hAnsi="宋体" w:hint="eastAsia"/>
          <w:sz w:val="28"/>
          <w:szCs w:val="28"/>
        </w:rPr>
        <w:t>（2） 考试时间20分钟。</w:t>
      </w:r>
    </w:p>
    <w:p w:rsidR="001E1698" w:rsidRDefault="001E1698" w:rsidP="001E1698">
      <w:pPr>
        <w:numPr>
          <w:ilvl w:val="0"/>
          <w:numId w:val="2"/>
        </w:numPr>
        <w:tabs>
          <w:tab w:val="left" w:pos="480"/>
        </w:tabs>
        <w:spacing w:line="560" w:lineRule="exact"/>
        <w:ind w:firstLine="87"/>
        <w:rPr>
          <w:rFonts w:ascii="宋体" w:hAnsi="宋体"/>
          <w:sz w:val="28"/>
          <w:szCs w:val="28"/>
        </w:rPr>
      </w:pPr>
      <w:r>
        <w:rPr>
          <w:rFonts w:ascii="宋体" w:hAnsi="宋体" w:hint="eastAsia"/>
          <w:sz w:val="28"/>
          <w:szCs w:val="28"/>
        </w:rPr>
        <w:t>测试形式：</w:t>
      </w:r>
    </w:p>
    <w:p w:rsidR="001E1698" w:rsidRDefault="001E1698" w:rsidP="001E1698">
      <w:pPr>
        <w:spacing w:line="560" w:lineRule="exact"/>
        <w:ind w:leftChars="470" w:left="987"/>
        <w:rPr>
          <w:rFonts w:ascii="宋体" w:hAnsi="宋体"/>
          <w:sz w:val="28"/>
          <w:szCs w:val="28"/>
        </w:rPr>
      </w:pPr>
      <w:r>
        <w:rPr>
          <w:rFonts w:ascii="宋体" w:hAnsi="宋体" w:hint="eastAsia"/>
          <w:sz w:val="28"/>
          <w:szCs w:val="28"/>
        </w:rPr>
        <w:t>本部分采用多项选择题。在一篇约250个单词、题材熟悉、难度中等的短文中留出20个空白。每个空白为一题，每题有四个选择。填空涉及词汇、语法及语篇知识。本部分共20小题，即一小题1分。</w:t>
      </w:r>
    </w:p>
    <w:p w:rsidR="001E1698" w:rsidRDefault="001E1698" w:rsidP="001E1698">
      <w:pPr>
        <w:numPr>
          <w:ilvl w:val="0"/>
          <w:numId w:val="2"/>
        </w:numPr>
        <w:tabs>
          <w:tab w:val="left" w:pos="480"/>
        </w:tabs>
        <w:spacing w:line="560" w:lineRule="exact"/>
        <w:ind w:firstLine="87"/>
        <w:rPr>
          <w:rFonts w:ascii="宋体" w:hAnsi="宋体"/>
          <w:sz w:val="28"/>
          <w:szCs w:val="28"/>
        </w:rPr>
      </w:pPr>
      <w:r>
        <w:rPr>
          <w:rFonts w:ascii="宋体" w:hAnsi="宋体" w:hint="eastAsia"/>
          <w:sz w:val="28"/>
          <w:szCs w:val="28"/>
        </w:rPr>
        <w:t>测试目的：测试学生的综合语言知识和技能。</w:t>
      </w:r>
    </w:p>
    <w:p w:rsidR="001E1698" w:rsidRDefault="001E1698" w:rsidP="001E1698">
      <w:pPr>
        <w:spacing w:line="560" w:lineRule="exact"/>
        <w:ind w:left="420"/>
        <w:rPr>
          <w:rFonts w:ascii="宋体" w:hAnsi="宋体"/>
          <w:b/>
          <w:sz w:val="28"/>
          <w:szCs w:val="28"/>
        </w:rPr>
      </w:pPr>
      <w:r>
        <w:rPr>
          <w:rFonts w:ascii="宋体" w:hAnsi="宋体" w:hint="eastAsia"/>
          <w:b/>
          <w:sz w:val="28"/>
          <w:szCs w:val="28"/>
        </w:rPr>
        <w:t xml:space="preserve"> </w:t>
      </w:r>
      <w:r>
        <w:rPr>
          <w:rFonts w:ascii="宋体" w:hAnsi="宋体"/>
          <w:b/>
          <w:bCs/>
          <w:sz w:val="28"/>
          <w:szCs w:val="28"/>
        </w:rPr>
        <w:fldChar w:fldCharType="begin"/>
      </w:r>
      <w:r>
        <w:rPr>
          <w:rFonts w:ascii="宋体" w:hAnsi="宋体"/>
          <w:b/>
          <w:bCs/>
          <w:sz w:val="28"/>
          <w:szCs w:val="28"/>
        </w:rPr>
        <w:instrText xml:space="preserve"> </w:instrText>
      </w:r>
      <w:r>
        <w:rPr>
          <w:rFonts w:ascii="宋体" w:hAnsi="宋体" w:hint="eastAsia"/>
          <w:b/>
          <w:bCs/>
          <w:sz w:val="28"/>
          <w:szCs w:val="28"/>
        </w:rPr>
        <w:instrText>= 3 \* GB4</w:instrText>
      </w:r>
      <w:r>
        <w:rPr>
          <w:rFonts w:ascii="宋体" w:hAnsi="宋体"/>
          <w:b/>
          <w:bCs/>
          <w:sz w:val="28"/>
          <w:szCs w:val="28"/>
        </w:rPr>
        <w:instrText xml:space="preserve"> </w:instrText>
      </w:r>
      <w:r>
        <w:rPr>
          <w:rFonts w:ascii="宋体" w:hAnsi="宋体"/>
          <w:b/>
          <w:bCs/>
          <w:sz w:val="28"/>
          <w:szCs w:val="28"/>
        </w:rPr>
        <w:fldChar w:fldCharType="separate"/>
      </w:r>
      <w:r>
        <w:rPr>
          <w:rFonts w:ascii="宋体" w:hAnsi="宋体" w:hint="eastAsia"/>
          <w:b/>
          <w:bCs/>
          <w:sz w:val="28"/>
          <w:szCs w:val="28"/>
        </w:rPr>
        <w:t>㈢</w:t>
      </w:r>
      <w:r>
        <w:rPr>
          <w:rFonts w:ascii="宋体" w:hAnsi="宋体"/>
          <w:b/>
          <w:bCs/>
          <w:sz w:val="28"/>
          <w:szCs w:val="28"/>
        </w:rPr>
        <w:fldChar w:fldCharType="end"/>
      </w:r>
      <w:r>
        <w:rPr>
          <w:rFonts w:ascii="宋体" w:hAnsi="宋体" w:hint="eastAsia"/>
          <w:b/>
          <w:sz w:val="28"/>
          <w:szCs w:val="28"/>
        </w:rPr>
        <w:t>阅读理解（PART</w:t>
      </w:r>
      <w:r>
        <w:rPr>
          <w:rFonts w:ascii="宋体" w:hAnsi="宋体"/>
          <w:b/>
          <w:sz w:val="28"/>
          <w:szCs w:val="28"/>
        </w:rPr>
        <w:fldChar w:fldCharType="begin"/>
      </w:r>
      <w:r>
        <w:rPr>
          <w:rFonts w:ascii="宋体" w:hAnsi="宋体"/>
          <w:b/>
          <w:sz w:val="28"/>
          <w:szCs w:val="28"/>
        </w:rPr>
        <w:instrText xml:space="preserve"> </w:instrText>
      </w:r>
      <w:r>
        <w:rPr>
          <w:rFonts w:ascii="宋体" w:hAnsi="宋体" w:hint="eastAsia"/>
          <w:b/>
          <w:sz w:val="28"/>
          <w:szCs w:val="28"/>
        </w:rPr>
        <w:instrText>= 4 \* ROMAN</w:instrText>
      </w:r>
      <w:r>
        <w:rPr>
          <w:rFonts w:ascii="宋体" w:hAnsi="宋体"/>
          <w:b/>
          <w:sz w:val="28"/>
          <w:szCs w:val="28"/>
        </w:rPr>
        <w:instrText xml:space="preserve"> </w:instrText>
      </w:r>
      <w:r>
        <w:rPr>
          <w:rFonts w:ascii="宋体" w:hAnsi="宋体"/>
          <w:b/>
          <w:sz w:val="28"/>
          <w:szCs w:val="28"/>
        </w:rPr>
        <w:fldChar w:fldCharType="separate"/>
      </w:r>
      <w:r>
        <w:rPr>
          <w:rFonts w:ascii="宋体" w:hAnsi="宋体"/>
          <w:b/>
          <w:sz w:val="28"/>
          <w:szCs w:val="28"/>
        </w:rPr>
        <w:t>IV</w:t>
      </w:r>
      <w:r>
        <w:rPr>
          <w:rFonts w:ascii="宋体" w:hAnsi="宋体"/>
          <w:b/>
          <w:sz w:val="28"/>
          <w:szCs w:val="28"/>
        </w:rPr>
        <w:fldChar w:fldCharType="end"/>
      </w:r>
      <w:r>
        <w:rPr>
          <w:rFonts w:ascii="宋体" w:hAnsi="宋体" w:hint="eastAsia"/>
          <w:b/>
          <w:sz w:val="28"/>
          <w:szCs w:val="28"/>
        </w:rPr>
        <w:t>: READING COMPREHENSION）</w:t>
      </w:r>
    </w:p>
    <w:p w:rsidR="001E1698" w:rsidRDefault="001E1698" w:rsidP="001E1698">
      <w:pPr>
        <w:numPr>
          <w:ilvl w:val="0"/>
          <w:numId w:val="3"/>
        </w:numPr>
        <w:tabs>
          <w:tab w:val="left" w:pos="480"/>
        </w:tabs>
        <w:spacing w:line="560" w:lineRule="exact"/>
        <w:ind w:firstLine="87"/>
        <w:rPr>
          <w:rFonts w:ascii="宋体" w:hAnsi="宋体"/>
          <w:sz w:val="28"/>
          <w:szCs w:val="28"/>
        </w:rPr>
      </w:pPr>
      <w:r>
        <w:rPr>
          <w:rFonts w:ascii="宋体" w:hAnsi="宋体" w:hint="eastAsia"/>
          <w:sz w:val="28"/>
          <w:szCs w:val="28"/>
        </w:rPr>
        <w:t>测试要求：</w:t>
      </w:r>
    </w:p>
    <w:p w:rsidR="001E1698" w:rsidRDefault="001E1698" w:rsidP="001E1698">
      <w:pPr>
        <w:spacing w:line="560" w:lineRule="exact"/>
        <w:ind w:leftChars="472" w:left="991"/>
        <w:rPr>
          <w:rFonts w:ascii="宋体" w:hAnsi="宋体"/>
          <w:sz w:val="28"/>
          <w:szCs w:val="28"/>
        </w:rPr>
      </w:pPr>
      <w:r>
        <w:rPr>
          <w:rFonts w:ascii="宋体" w:hAnsi="宋体" w:hint="eastAsia"/>
          <w:sz w:val="28"/>
          <w:szCs w:val="28"/>
        </w:rPr>
        <w:t>（1）能读懂英美国家出版的中等难度的文章及新闻报道。</w:t>
      </w:r>
    </w:p>
    <w:p w:rsidR="001E1698" w:rsidRDefault="001E1698" w:rsidP="001E1698">
      <w:pPr>
        <w:spacing w:line="560" w:lineRule="exact"/>
        <w:ind w:leftChars="472" w:left="991"/>
        <w:rPr>
          <w:rFonts w:ascii="宋体" w:hAnsi="宋体"/>
          <w:sz w:val="28"/>
          <w:szCs w:val="28"/>
        </w:rPr>
      </w:pPr>
      <w:r>
        <w:rPr>
          <w:rFonts w:ascii="宋体" w:hAnsi="宋体" w:hint="eastAsia"/>
          <w:sz w:val="28"/>
          <w:szCs w:val="28"/>
        </w:rPr>
        <w:t>（2）能掌握所读材料的主旨大意，了解说明主旨大意的事实和细节；既理解字面意义，又能根据所读材料进行判断和理解；既理解个别句子的意义，也理解上下文的逻辑关系。</w:t>
      </w:r>
    </w:p>
    <w:p w:rsidR="001E1698" w:rsidRDefault="001E1698" w:rsidP="001E1698">
      <w:pPr>
        <w:spacing w:line="560" w:lineRule="exact"/>
        <w:ind w:leftChars="472" w:left="991"/>
        <w:rPr>
          <w:rFonts w:ascii="宋体" w:hAnsi="宋体"/>
          <w:sz w:val="28"/>
          <w:szCs w:val="28"/>
        </w:rPr>
      </w:pPr>
      <w:r>
        <w:rPr>
          <w:rFonts w:ascii="宋体" w:hAnsi="宋体" w:hint="eastAsia"/>
          <w:sz w:val="28"/>
          <w:szCs w:val="28"/>
        </w:rPr>
        <w:t>（3）考试时间为40分钟。</w:t>
      </w:r>
    </w:p>
    <w:p w:rsidR="001E1698" w:rsidRDefault="001E1698" w:rsidP="001E1698">
      <w:pPr>
        <w:numPr>
          <w:ilvl w:val="0"/>
          <w:numId w:val="3"/>
        </w:numPr>
        <w:tabs>
          <w:tab w:val="left" w:pos="480"/>
        </w:tabs>
        <w:spacing w:line="560" w:lineRule="exact"/>
        <w:ind w:firstLine="87"/>
        <w:rPr>
          <w:rFonts w:ascii="宋体" w:hAnsi="宋体"/>
          <w:sz w:val="28"/>
          <w:szCs w:val="28"/>
        </w:rPr>
      </w:pPr>
      <w:r>
        <w:rPr>
          <w:rFonts w:ascii="宋体" w:hAnsi="宋体" w:hint="eastAsia"/>
          <w:sz w:val="28"/>
          <w:szCs w:val="28"/>
        </w:rPr>
        <w:t>测试形式：</w:t>
      </w:r>
    </w:p>
    <w:p w:rsidR="001E1698" w:rsidRDefault="001E1698" w:rsidP="001E1698">
      <w:pPr>
        <w:spacing w:line="560" w:lineRule="exact"/>
        <w:ind w:leftChars="539" w:left="1132" w:firstLine="2"/>
        <w:rPr>
          <w:rFonts w:ascii="宋体" w:hAnsi="宋体"/>
          <w:sz w:val="28"/>
          <w:szCs w:val="28"/>
        </w:rPr>
      </w:pPr>
      <w:r>
        <w:rPr>
          <w:rFonts w:ascii="宋体" w:hAnsi="宋体" w:hint="eastAsia"/>
          <w:sz w:val="28"/>
          <w:szCs w:val="28"/>
        </w:rPr>
        <w:t>本部分为四至五篇文章，采用多项选择题，要求考生从四个</w:t>
      </w:r>
      <w:r>
        <w:rPr>
          <w:rFonts w:ascii="宋体" w:hAnsi="宋体" w:hint="eastAsia"/>
          <w:sz w:val="28"/>
          <w:szCs w:val="28"/>
        </w:rPr>
        <w:lastRenderedPageBreak/>
        <w:t>选项中选出最佳答案。本部分共30小题，即一小题1 分。</w:t>
      </w:r>
    </w:p>
    <w:p w:rsidR="001E1698" w:rsidRDefault="001E1698" w:rsidP="001E1698">
      <w:pPr>
        <w:numPr>
          <w:ilvl w:val="0"/>
          <w:numId w:val="3"/>
        </w:numPr>
        <w:tabs>
          <w:tab w:val="left" w:pos="480"/>
        </w:tabs>
        <w:spacing w:line="560" w:lineRule="exact"/>
        <w:ind w:firstLine="87"/>
        <w:rPr>
          <w:rFonts w:ascii="宋体" w:hAnsi="宋体"/>
          <w:sz w:val="28"/>
          <w:szCs w:val="28"/>
        </w:rPr>
      </w:pPr>
      <w:r>
        <w:rPr>
          <w:rFonts w:ascii="宋体" w:hAnsi="宋体" w:hint="eastAsia"/>
          <w:sz w:val="28"/>
          <w:szCs w:val="28"/>
        </w:rPr>
        <w:t>测试目的：</w:t>
      </w:r>
    </w:p>
    <w:p w:rsidR="001E1698" w:rsidRDefault="001E1698" w:rsidP="001E1698">
      <w:pPr>
        <w:spacing w:line="560" w:lineRule="exact"/>
        <w:ind w:leftChars="571" w:left="1199" w:firstLineChars="150" w:firstLine="420"/>
        <w:rPr>
          <w:rFonts w:ascii="宋体" w:hAnsi="宋体"/>
          <w:sz w:val="28"/>
          <w:szCs w:val="28"/>
        </w:rPr>
      </w:pPr>
      <w:r>
        <w:rPr>
          <w:rFonts w:ascii="宋体" w:hAnsi="宋体" w:hint="eastAsia"/>
          <w:sz w:val="28"/>
          <w:szCs w:val="28"/>
        </w:rPr>
        <w:t>本部分测试学生通过阅读获取有关信息的能力，考核学生掌握相关阅读策略和技巧的程度，既要求准确性，也要求一定的阅读速度。</w:t>
      </w:r>
    </w:p>
    <w:p w:rsidR="001E1698" w:rsidRDefault="001E1698" w:rsidP="001E1698">
      <w:pPr>
        <w:numPr>
          <w:ilvl w:val="0"/>
          <w:numId w:val="3"/>
        </w:numPr>
        <w:tabs>
          <w:tab w:val="left" w:pos="480"/>
        </w:tabs>
        <w:spacing w:line="560" w:lineRule="exact"/>
        <w:ind w:firstLine="87"/>
        <w:rPr>
          <w:rFonts w:ascii="宋体" w:hAnsi="宋体"/>
          <w:sz w:val="28"/>
          <w:szCs w:val="28"/>
        </w:rPr>
      </w:pPr>
      <w:r>
        <w:rPr>
          <w:rFonts w:ascii="宋体" w:hAnsi="宋体" w:hint="eastAsia"/>
          <w:sz w:val="28"/>
          <w:szCs w:val="28"/>
        </w:rPr>
        <w:t>选材原则：</w:t>
      </w:r>
    </w:p>
    <w:p w:rsidR="001E1698" w:rsidRDefault="001E1698" w:rsidP="001E1698">
      <w:pPr>
        <w:spacing w:line="560" w:lineRule="exact"/>
        <w:ind w:firstLineChars="350" w:firstLine="980"/>
        <w:rPr>
          <w:rFonts w:ascii="宋体" w:hAnsi="宋体"/>
          <w:sz w:val="28"/>
          <w:szCs w:val="28"/>
        </w:rPr>
      </w:pPr>
      <w:r>
        <w:rPr>
          <w:rFonts w:ascii="宋体" w:hAnsi="宋体" w:hint="eastAsia"/>
          <w:sz w:val="28"/>
          <w:szCs w:val="28"/>
        </w:rPr>
        <w:t>（1）题材广泛，包括社会、科技、文化、经济、日常知识、人物传记等。</w:t>
      </w:r>
    </w:p>
    <w:p w:rsidR="001E1698" w:rsidRDefault="001E1698" w:rsidP="001E1698">
      <w:pPr>
        <w:spacing w:line="560" w:lineRule="exact"/>
        <w:ind w:firstLineChars="350" w:firstLine="980"/>
        <w:rPr>
          <w:rFonts w:ascii="宋体" w:hAnsi="宋体"/>
          <w:sz w:val="28"/>
          <w:szCs w:val="28"/>
        </w:rPr>
      </w:pPr>
      <w:r>
        <w:rPr>
          <w:rFonts w:ascii="宋体" w:hAnsi="宋体" w:hint="eastAsia"/>
          <w:sz w:val="28"/>
          <w:szCs w:val="28"/>
        </w:rPr>
        <w:t>（2）体裁多样，包括记叙文、描写文、说明文、议论文等。</w:t>
      </w:r>
    </w:p>
    <w:p w:rsidR="001E1698" w:rsidRDefault="001E1698" w:rsidP="001E1698">
      <w:pPr>
        <w:spacing w:line="560" w:lineRule="exact"/>
        <w:ind w:firstLineChars="147" w:firstLine="412"/>
        <w:rPr>
          <w:rFonts w:ascii="宋体" w:hAnsi="宋体"/>
          <w:sz w:val="28"/>
          <w:szCs w:val="28"/>
        </w:rPr>
      </w:pPr>
      <w:r>
        <w:rPr>
          <w:rFonts w:ascii="宋体" w:hAnsi="宋体" w:hint="eastAsia"/>
          <w:sz w:val="28"/>
          <w:szCs w:val="28"/>
        </w:rPr>
        <w:t xml:space="preserve">    （3）阅读材料的语言难度适中，关键词汇不超出四级水平。</w:t>
      </w:r>
    </w:p>
    <w:p w:rsidR="001E1698" w:rsidRDefault="001E1698" w:rsidP="001E1698">
      <w:pPr>
        <w:spacing w:line="560" w:lineRule="exact"/>
        <w:ind w:firstLineChars="147" w:firstLine="413"/>
        <w:rPr>
          <w:rFonts w:ascii="宋体" w:hAnsi="宋体"/>
          <w:b/>
          <w:sz w:val="28"/>
          <w:szCs w:val="28"/>
        </w:rPr>
      </w:pPr>
      <w:r>
        <w:rPr>
          <w:rFonts w:ascii="宋体" w:hAnsi="宋体" w:hint="eastAsia"/>
          <w:b/>
          <w:sz w:val="28"/>
          <w:szCs w:val="28"/>
        </w:rPr>
        <w:t xml:space="preserve"> </w:t>
      </w:r>
      <w:r>
        <w:rPr>
          <w:rFonts w:ascii="宋体" w:hAnsi="宋体"/>
          <w:b/>
          <w:sz w:val="28"/>
          <w:szCs w:val="28"/>
        </w:rPr>
        <w:fldChar w:fldCharType="begin"/>
      </w:r>
      <w:r>
        <w:rPr>
          <w:rFonts w:ascii="宋体" w:hAnsi="宋体"/>
          <w:b/>
          <w:sz w:val="28"/>
          <w:szCs w:val="28"/>
        </w:rPr>
        <w:instrText xml:space="preserve"> </w:instrText>
      </w:r>
      <w:r>
        <w:rPr>
          <w:rFonts w:ascii="宋体" w:hAnsi="宋体" w:hint="eastAsia"/>
          <w:b/>
          <w:sz w:val="28"/>
          <w:szCs w:val="28"/>
        </w:rPr>
        <w:instrText>= 4 \* GB4</w:instrText>
      </w:r>
      <w:r>
        <w:rPr>
          <w:rFonts w:ascii="宋体" w:hAnsi="宋体"/>
          <w:b/>
          <w:sz w:val="28"/>
          <w:szCs w:val="28"/>
        </w:rPr>
        <w:instrText xml:space="preserve"> </w:instrText>
      </w:r>
      <w:r>
        <w:rPr>
          <w:rFonts w:ascii="宋体" w:hAnsi="宋体"/>
          <w:b/>
          <w:sz w:val="28"/>
          <w:szCs w:val="28"/>
        </w:rPr>
        <w:fldChar w:fldCharType="separate"/>
      </w:r>
      <w:r>
        <w:rPr>
          <w:rFonts w:ascii="宋体" w:hAnsi="宋体" w:hint="eastAsia"/>
          <w:b/>
          <w:sz w:val="28"/>
          <w:szCs w:val="28"/>
        </w:rPr>
        <w:t>㈣</w:t>
      </w:r>
      <w:r>
        <w:rPr>
          <w:rFonts w:ascii="宋体" w:hAnsi="宋体"/>
          <w:b/>
          <w:sz w:val="28"/>
          <w:szCs w:val="28"/>
        </w:rPr>
        <w:fldChar w:fldCharType="end"/>
      </w:r>
      <w:r>
        <w:rPr>
          <w:rFonts w:ascii="宋体" w:hAnsi="宋体" w:hint="eastAsia"/>
          <w:b/>
          <w:sz w:val="28"/>
          <w:szCs w:val="28"/>
        </w:rPr>
        <w:t>写作（PART I: WRITING）</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1．测试要求：能根据所给的作文题目，提纲或图表、数据等，写出一篇200个单词左右的短文。能做到内容切题、完条理清楚、结构严谨、语法正确、语言通顺、表达得体。考试时间35分钟。</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2．测试形式：本部分为主观题。属于命题作文。文章体裁主要属于说明文、议论文或记述的范围。</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 xml:space="preserve">3．测试目的：按照大纲的要求测试考生的书面表达能力。 </w:t>
      </w:r>
    </w:p>
    <w:p w:rsidR="001E1698" w:rsidRDefault="001E1698" w:rsidP="001E1698">
      <w:pPr>
        <w:spacing w:line="560" w:lineRule="exact"/>
        <w:ind w:left="980"/>
        <w:rPr>
          <w:rFonts w:ascii="宋体" w:hAnsi="宋体"/>
          <w:sz w:val="28"/>
          <w:szCs w:val="28"/>
        </w:rPr>
      </w:pPr>
    </w:p>
    <w:p w:rsidR="001E1698" w:rsidRDefault="001E1698" w:rsidP="001E1698">
      <w:pPr>
        <w:spacing w:line="560" w:lineRule="exact"/>
        <w:rPr>
          <w:rFonts w:ascii="宋体" w:hAnsi="宋体"/>
          <w:b/>
          <w:bCs/>
          <w:sz w:val="28"/>
          <w:szCs w:val="28"/>
        </w:rPr>
      </w:pPr>
      <w:r>
        <w:rPr>
          <w:rFonts w:ascii="宋体" w:hAnsi="宋体" w:hint="eastAsia"/>
          <w:b/>
          <w:bCs/>
          <w:sz w:val="28"/>
          <w:szCs w:val="28"/>
        </w:rPr>
        <w:t>Ⅲ、考试参考书目</w:t>
      </w:r>
    </w:p>
    <w:p w:rsidR="001E1698" w:rsidRDefault="001E1698" w:rsidP="001E1698">
      <w:pPr>
        <w:spacing w:line="560" w:lineRule="exact"/>
        <w:ind w:firstLine="480"/>
        <w:rPr>
          <w:rFonts w:ascii="宋体" w:hAnsi="宋体"/>
          <w:sz w:val="28"/>
          <w:szCs w:val="28"/>
        </w:rPr>
      </w:pPr>
      <w:r>
        <w:rPr>
          <w:rFonts w:ascii="宋体" w:hAnsi="宋体" w:hint="eastAsia"/>
          <w:sz w:val="28"/>
          <w:szCs w:val="28"/>
        </w:rPr>
        <w:t>《现代大学英语·精读》（第二版）1—4册，杨立民主编，外语教学与研究出版社</w:t>
      </w:r>
    </w:p>
    <w:p w:rsidR="001E1698" w:rsidRDefault="001E1698" w:rsidP="001E1698">
      <w:pPr>
        <w:spacing w:line="560" w:lineRule="exact"/>
        <w:rPr>
          <w:rFonts w:ascii="宋体" w:hAnsi="宋体"/>
          <w:b/>
          <w:bCs/>
          <w:sz w:val="28"/>
          <w:szCs w:val="28"/>
        </w:rPr>
      </w:pPr>
      <w:r>
        <w:rPr>
          <w:rFonts w:ascii="宋体" w:hAnsi="宋体" w:hint="eastAsia"/>
          <w:b/>
          <w:bCs/>
          <w:sz w:val="28"/>
          <w:szCs w:val="28"/>
        </w:rPr>
        <w:t>Ⅳ、题型及示例</w:t>
      </w:r>
    </w:p>
    <w:p w:rsidR="001E1698" w:rsidRDefault="001E1698" w:rsidP="001E1698">
      <w:pPr>
        <w:jc w:val="center"/>
        <w:rPr>
          <w:b/>
          <w:sz w:val="32"/>
          <w:szCs w:val="32"/>
        </w:rPr>
      </w:pPr>
      <w:r>
        <w:rPr>
          <w:rFonts w:hint="eastAsia"/>
          <w:b/>
          <w:sz w:val="32"/>
          <w:szCs w:val="32"/>
        </w:rPr>
        <w:t>岭南师范学院</w:t>
      </w:r>
      <w:r>
        <w:rPr>
          <w:rFonts w:hint="eastAsia"/>
          <w:b/>
          <w:sz w:val="32"/>
          <w:szCs w:val="32"/>
        </w:rPr>
        <w:t>XXXX</w:t>
      </w:r>
      <w:r>
        <w:rPr>
          <w:rFonts w:hint="eastAsia"/>
          <w:b/>
          <w:sz w:val="32"/>
          <w:szCs w:val="32"/>
        </w:rPr>
        <w:t>年本科插班生考试试卷</w:t>
      </w:r>
    </w:p>
    <w:p w:rsidR="001E1698" w:rsidRDefault="001E1698" w:rsidP="001E1698">
      <w:pPr>
        <w:jc w:val="center"/>
        <w:rPr>
          <w:b/>
          <w:color w:val="000000"/>
          <w:sz w:val="28"/>
          <w:szCs w:val="28"/>
          <w:u w:val="single"/>
        </w:rPr>
      </w:pPr>
      <w:r>
        <w:rPr>
          <w:rFonts w:hint="eastAsia"/>
          <w:b/>
          <w:color w:val="000000"/>
          <w:sz w:val="28"/>
          <w:szCs w:val="28"/>
          <w:u w:val="single"/>
        </w:rPr>
        <w:t>综合英语考试</w:t>
      </w:r>
      <w:r>
        <w:rPr>
          <w:rFonts w:hint="eastAsia"/>
          <w:b/>
          <w:color w:val="000000"/>
          <w:sz w:val="28"/>
          <w:szCs w:val="28"/>
          <w:u w:val="single"/>
        </w:rPr>
        <w:t xml:space="preserve">  </w:t>
      </w:r>
      <w:r>
        <w:rPr>
          <w:rFonts w:hint="eastAsia"/>
          <w:b/>
          <w:color w:val="000000"/>
          <w:sz w:val="28"/>
          <w:szCs w:val="28"/>
          <w:u w:val="single"/>
        </w:rPr>
        <w:t>试卷</w:t>
      </w:r>
      <w:r>
        <w:rPr>
          <w:rFonts w:hint="eastAsia"/>
          <w:b/>
          <w:color w:val="000000"/>
          <w:sz w:val="28"/>
          <w:szCs w:val="28"/>
          <w:u w:val="single"/>
        </w:rPr>
        <w:t xml:space="preserve"> </w:t>
      </w:r>
      <w:r>
        <w:rPr>
          <w:rFonts w:hint="eastAsia"/>
          <w:b/>
          <w:color w:val="000000"/>
          <w:sz w:val="28"/>
          <w:szCs w:val="28"/>
          <w:u w:val="single"/>
        </w:rPr>
        <w:t>（</w:t>
      </w:r>
      <w:r>
        <w:rPr>
          <w:rFonts w:hint="eastAsia"/>
          <w:b/>
          <w:color w:val="000000"/>
          <w:sz w:val="28"/>
          <w:szCs w:val="28"/>
          <w:u w:val="single"/>
        </w:rPr>
        <w:t>A</w:t>
      </w:r>
      <w:r>
        <w:rPr>
          <w:rFonts w:hint="eastAsia"/>
          <w:b/>
          <w:color w:val="000000"/>
          <w:sz w:val="28"/>
          <w:szCs w:val="28"/>
          <w:u w:val="single"/>
        </w:rPr>
        <w:t>卷）</w:t>
      </w:r>
    </w:p>
    <w:p w:rsidR="001E1698" w:rsidRDefault="001E1698" w:rsidP="001E1698">
      <w:pPr>
        <w:jc w:val="center"/>
        <w:rPr>
          <w:sz w:val="24"/>
        </w:rPr>
      </w:pPr>
      <w:r>
        <w:rPr>
          <w:rFonts w:hint="eastAsia"/>
          <w:sz w:val="24"/>
        </w:rPr>
        <w:t>（考试时间：</w:t>
      </w:r>
      <w:r>
        <w:rPr>
          <w:rFonts w:hint="eastAsia"/>
          <w:sz w:val="24"/>
        </w:rPr>
        <w:t>120</w:t>
      </w:r>
      <w:r>
        <w:rPr>
          <w:rFonts w:hint="eastAsia"/>
          <w:sz w:val="24"/>
        </w:rPr>
        <w:t>分钟）</w:t>
      </w:r>
    </w:p>
    <w:p w:rsidR="001E1698" w:rsidRDefault="001E1698" w:rsidP="001E1698">
      <w:pPr>
        <w:jc w:val="right"/>
      </w:pPr>
    </w:p>
    <w:p w:rsidR="001E1698" w:rsidRDefault="001E1698" w:rsidP="001E1698">
      <w:pPr>
        <w:rPr>
          <w:sz w:val="24"/>
        </w:rPr>
      </w:pPr>
      <w:r>
        <w:rPr>
          <w:rFonts w:hint="eastAsia"/>
          <w:sz w:val="24"/>
        </w:rPr>
        <w:t>注：本试题分试卷和答卷，答案必须写在答卷上，写在试卷上无效。</w:t>
      </w:r>
    </w:p>
    <w:p w:rsidR="001E1698" w:rsidRDefault="001E1698" w:rsidP="001E1698"/>
    <w:p w:rsidR="001E1698" w:rsidRDefault="001E1698" w:rsidP="001E1698">
      <w:pPr>
        <w:numPr>
          <w:ilvl w:val="0"/>
          <w:numId w:val="4"/>
        </w:numPr>
        <w:tabs>
          <w:tab w:val="clear" w:pos="495"/>
          <w:tab w:val="left" w:pos="420"/>
        </w:tabs>
        <w:ind w:left="420" w:hanging="420"/>
        <w:rPr>
          <w:rFonts w:ascii="Batang" w:eastAsia="Batang" w:hAnsi="Batang" w:cs="Arial"/>
          <w:b/>
        </w:rPr>
      </w:pPr>
      <w:r>
        <w:rPr>
          <w:rFonts w:ascii="Batang" w:eastAsia="Batang" w:hAnsi="Batang" w:cs="Arial"/>
          <w:b/>
        </w:rPr>
        <w:t>Grammar and Vocabulary</w:t>
      </w:r>
      <w:r>
        <w:rPr>
          <w:rFonts w:ascii="Batang" w:eastAsia="Batang" w:hAnsi="Batang" w:cs="Arial"/>
          <w:sz w:val="24"/>
        </w:rPr>
        <w:t>（每小</w:t>
      </w:r>
      <w:r>
        <w:rPr>
          <w:rFonts w:ascii="Batang" w:hAnsi="Batang" w:cs="Arial"/>
          <w:sz w:val="24"/>
        </w:rPr>
        <w:t>题</w:t>
      </w:r>
      <w:r>
        <w:rPr>
          <w:rFonts w:ascii="Batang" w:eastAsia="Batang" w:hAnsi="Batang" w:cs="Arial"/>
          <w:sz w:val="24"/>
        </w:rPr>
        <w:t>1分，共3</w:t>
      </w:r>
      <w:r>
        <w:rPr>
          <w:rFonts w:ascii="Batang" w:hAnsi="Batang" w:cs="Arial" w:hint="eastAsia"/>
          <w:sz w:val="24"/>
        </w:rPr>
        <w:t>0</w:t>
      </w:r>
      <w:r>
        <w:rPr>
          <w:rFonts w:ascii="Batang" w:eastAsia="Batang" w:hAnsi="Batang" w:cs="Arial"/>
          <w:sz w:val="24"/>
        </w:rPr>
        <w:t>分）</w:t>
      </w:r>
    </w:p>
    <w:p w:rsidR="001E1698" w:rsidRDefault="001E1698" w:rsidP="001E1698">
      <w:pPr>
        <w:rPr>
          <w:rFonts w:ascii="Batang" w:hAnsi="Batang" w:cs="Arial"/>
          <w:b/>
        </w:rPr>
      </w:pPr>
      <w:r>
        <w:rPr>
          <w:rFonts w:ascii="Batang" w:eastAsia="Batang" w:hAnsi="Batang" w:cs="Arial"/>
          <w:b/>
        </w:rPr>
        <w:t>Directions: There are 25 incomplete sentences in this part. For each sentence there are four choices marked A, B, C and D. Choose the ONE answer that best completes the sentence. Then mark the corresponding letter on the Answer Sheet.</w:t>
      </w:r>
    </w:p>
    <w:p w:rsidR="001E1698" w:rsidRDefault="001E1698" w:rsidP="001E1698">
      <w:pPr>
        <w:rPr>
          <w:rFonts w:ascii="Batang" w:hAnsi="Batang" w:cs="Arial"/>
          <w:b/>
        </w:rPr>
      </w:pPr>
    </w:p>
    <w:p w:rsidR="001E1698" w:rsidRDefault="001E1698" w:rsidP="001E1698">
      <w:pPr>
        <w:numPr>
          <w:ilvl w:val="0"/>
          <w:numId w:val="5"/>
        </w:numPr>
        <w:tabs>
          <w:tab w:val="clear" w:pos="420"/>
          <w:tab w:val="left" w:pos="720"/>
        </w:tabs>
        <w:ind w:left="720" w:hanging="360"/>
      </w:pPr>
      <w:r>
        <w:rPr>
          <w:rFonts w:hint="eastAsia"/>
        </w:rPr>
        <w:t>When he was here last year, our new library_____.</w:t>
      </w:r>
    </w:p>
    <w:p w:rsidR="001E1698" w:rsidRDefault="001E1698" w:rsidP="001E1698">
      <w:pPr>
        <w:ind w:left="420"/>
      </w:pPr>
      <w:r>
        <w:rPr>
          <w:rFonts w:hint="eastAsia"/>
        </w:rPr>
        <w:t xml:space="preserve">A. was building         B. has been built  </w:t>
      </w:r>
    </w:p>
    <w:p w:rsidR="001E1698" w:rsidRDefault="001E1698" w:rsidP="001E1698">
      <w:pPr>
        <w:ind w:left="420"/>
      </w:pPr>
      <w:r>
        <w:rPr>
          <w:rFonts w:hint="eastAsia"/>
        </w:rPr>
        <w:t xml:space="preserve">C. was being built       D. was to build </w:t>
      </w:r>
    </w:p>
    <w:p w:rsidR="001E1698" w:rsidRDefault="001E1698" w:rsidP="001E1698">
      <w:pPr>
        <w:numPr>
          <w:ilvl w:val="0"/>
          <w:numId w:val="5"/>
        </w:numPr>
        <w:tabs>
          <w:tab w:val="clear" w:pos="420"/>
          <w:tab w:val="left" w:pos="720"/>
        </w:tabs>
        <w:ind w:left="720" w:hanging="360"/>
      </w:pPr>
      <w:r>
        <w:rPr>
          <w:rFonts w:hint="eastAsia"/>
        </w:rPr>
        <w:t>Most people ____to the conference next month are famous scientists.</w:t>
      </w:r>
    </w:p>
    <w:p w:rsidR="001E1698" w:rsidRDefault="001E1698" w:rsidP="001E1698">
      <w:pPr>
        <w:ind w:left="420"/>
      </w:pPr>
      <w:r>
        <w:rPr>
          <w:rFonts w:hint="eastAsia"/>
        </w:rPr>
        <w:t xml:space="preserve">A. been invited        B. to be invited  </w:t>
      </w:r>
    </w:p>
    <w:p w:rsidR="001E1698" w:rsidRDefault="001E1698" w:rsidP="001E1698">
      <w:pPr>
        <w:ind w:left="420"/>
      </w:pPr>
      <w:r>
        <w:rPr>
          <w:rFonts w:hint="eastAsia"/>
        </w:rPr>
        <w:t>C. being invited       D. inviting</w:t>
      </w:r>
    </w:p>
    <w:p w:rsidR="001E1698" w:rsidRDefault="001E1698" w:rsidP="001E1698">
      <w:pPr>
        <w:numPr>
          <w:ilvl w:val="0"/>
          <w:numId w:val="5"/>
        </w:numPr>
        <w:tabs>
          <w:tab w:val="clear" w:pos="420"/>
          <w:tab w:val="left" w:pos="720"/>
        </w:tabs>
        <w:ind w:left="720" w:hanging="360"/>
      </w:pPr>
      <w:r>
        <w:rPr>
          <w:rFonts w:hint="eastAsia"/>
        </w:rPr>
        <w:t>The students strongly objected to _____ as teenagers.</w:t>
      </w:r>
    </w:p>
    <w:p w:rsidR="001E1698" w:rsidRDefault="001E1698" w:rsidP="001E1698">
      <w:pPr>
        <w:ind w:left="420"/>
      </w:pPr>
      <w:r>
        <w:rPr>
          <w:rFonts w:hint="eastAsia"/>
        </w:rPr>
        <w:t xml:space="preserve">A. be treated         B. treating  </w:t>
      </w:r>
    </w:p>
    <w:p w:rsidR="001E1698" w:rsidRDefault="001E1698" w:rsidP="001E1698">
      <w:pPr>
        <w:ind w:left="420"/>
      </w:pPr>
      <w:r>
        <w:rPr>
          <w:rFonts w:hint="eastAsia"/>
        </w:rPr>
        <w:t>C. treat      D. being treated</w:t>
      </w:r>
    </w:p>
    <w:p w:rsidR="001E1698" w:rsidRDefault="001E1698" w:rsidP="001E1698">
      <w:pPr>
        <w:numPr>
          <w:ilvl w:val="0"/>
          <w:numId w:val="5"/>
        </w:numPr>
        <w:tabs>
          <w:tab w:val="clear" w:pos="420"/>
          <w:tab w:val="left" w:pos="720"/>
        </w:tabs>
        <w:ind w:left="720" w:hanging="360"/>
      </w:pPr>
      <w:r>
        <w:rPr>
          <w:rFonts w:hint="eastAsia"/>
        </w:rPr>
        <w:t>At no time _____ his name at the party.</w:t>
      </w:r>
    </w:p>
    <w:p w:rsidR="001E1698" w:rsidRDefault="001E1698" w:rsidP="001E1698">
      <w:pPr>
        <w:ind w:left="420"/>
      </w:pPr>
      <w:r>
        <w:rPr>
          <w:rFonts w:hint="eastAsia"/>
        </w:rPr>
        <w:t>A. did she ever mention         B. she even mentioned</w:t>
      </w:r>
    </w:p>
    <w:p w:rsidR="001E1698" w:rsidRDefault="001E1698" w:rsidP="001E1698">
      <w:pPr>
        <w:ind w:left="420"/>
      </w:pPr>
      <w:r>
        <w:rPr>
          <w:rFonts w:hint="eastAsia"/>
        </w:rPr>
        <w:t>C. ever did she mention       D. she ever mentions</w:t>
      </w:r>
    </w:p>
    <w:p w:rsidR="001E1698" w:rsidRDefault="001E1698" w:rsidP="001E1698">
      <w:pPr>
        <w:numPr>
          <w:ilvl w:val="0"/>
          <w:numId w:val="5"/>
        </w:numPr>
        <w:tabs>
          <w:tab w:val="clear" w:pos="420"/>
          <w:tab w:val="left" w:pos="720"/>
        </w:tabs>
        <w:ind w:left="720" w:hanging="360"/>
      </w:pPr>
      <w:r>
        <w:rPr>
          <w:rFonts w:hint="eastAsia"/>
        </w:rPr>
        <w:t>With so many people around, he found it difficult to leave the hall_____.</w:t>
      </w:r>
    </w:p>
    <w:p w:rsidR="001E1698" w:rsidRDefault="001E1698" w:rsidP="001E1698">
      <w:pPr>
        <w:ind w:left="420"/>
      </w:pPr>
      <w:r>
        <w:rPr>
          <w:rFonts w:hint="eastAsia"/>
        </w:rPr>
        <w:t>A. without noticing      B. not noticing</w:t>
      </w:r>
    </w:p>
    <w:p w:rsidR="001E1698" w:rsidRDefault="001E1698" w:rsidP="001E1698">
      <w:pPr>
        <w:ind w:firstLineChars="200" w:firstLine="420"/>
      </w:pPr>
      <w:r>
        <w:rPr>
          <w:rFonts w:hint="eastAsia"/>
        </w:rPr>
        <w:t>C. unnoticed       D. not noticeable</w:t>
      </w:r>
    </w:p>
    <w:p w:rsidR="001E1698" w:rsidRDefault="001E1698" w:rsidP="001E1698">
      <w:pPr>
        <w:numPr>
          <w:ilvl w:val="0"/>
          <w:numId w:val="5"/>
        </w:numPr>
        <w:tabs>
          <w:tab w:val="clear" w:pos="420"/>
          <w:tab w:val="left" w:pos="720"/>
        </w:tabs>
        <w:ind w:left="720" w:hanging="360"/>
      </w:pPr>
      <w:r>
        <w:rPr>
          <w:rFonts w:hint="eastAsia"/>
        </w:rPr>
        <w:t>If you had done as I told you to do, this _____.</w:t>
      </w:r>
    </w:p>
    <w:p w:rsidR="001E1698" w:rsidRDefault="001E1698" w:rsidP="001E1698">
      <w:pPr>
        <w:ind w:left="420"/>
      </w:pPr>
      <w:r>
        <w:rPr>
          <w:rFonts w:hint="eastAsia"/>
        </w:rPr>
        <w:t>A. would not have happened         B. did not happen</w:t>
      </w:r>
    </w:p>
    <w:p w:rsidR="001E1698" w:rsidRDefault="001E1698" w:rsidP="001E1698">
      <w:pPr>
        <w:ind w:left="420"/>
      </w:pPr>
      <w:r>
        <w:rPr>
          <w:rFonts w:hint="eastAsia"/>
        </w:rPr>
        <w:t>C. should have not happened       D. had not happened</w:t>
      </w:r>
    </w:p>
    <w:p w:rsidR="001E1698" w:rsidRDefault="001E1698" w:rsidP="001E1698">
      <w:pPr>
        <w:ind w:left="420"/>
        <w:rPr>
          <w:b/>
          <w:bCs/>
        </w:rPr>
      </w:pPr>
      <w:r>
        <w:rPr>
          <w:rFonts w:hint="eastAsia"/>
        </w:rPr>
        <w:t xml:space="preserve">         </w:t>
      </w:r>
      <w:r>
        <w:rPr>
          <w:rFonts w:hint="eastAsia"/>
          <w:b/>
          <w:bCs/>
        </w:rPr>
        <w:t>(OMITTED)</w:t>
      </w:r>
    </w:p>
    <w:p w:rsidR="001E1698" w:rsidRDefault="001E1698" w:rsidP="001E1698">
      <w:pPr>
        <w:numPr>
          <w:ilvl w:val="0"/>
          <w:numId w:val="4"/>
        </w:numPr>
        <w:tabs>
          <w:tab w:val="clear" w:pos="495"/>
          <w:tab w:val="left" w:pos="420"/>
        </w:tabs>
        <w:ind w:left="420" w:hanging="420"/>
        <w:rPr>
          <w:rFonts w:ascii="Batang" w:eastAsia="Batang" w:hAnsi="Batang"/>
          <w:b/>
        </w:rPr>
      </w:pPr>
      <w:r>
        <w:rPr>
          <w:rFonts w:ascii="Batang" w:eastAsia="Batang" w:hAnsi="Batang" w:hint="eastAsia"/>
          <w:b/>
        </w:rPr>
        <w:t>Reading Comprehension</w:t>
      </w:r>
      <w:r>
        <w:rPr>
          <w:rFonts w:ascii="Batang" w:eastAsia="Batang" w:hAnsi="Batang" w:hint="eastAsia"/>
          <w:sz w:val="24"/>
        </w:rPr>
        <w:t>（每小</w:t>
      </w:r>
      <w:r>
        <w:rPr>
          <w:rFonts w:ascii="Batang" w:hint="eastAsia"/>
          <w:sz w:val="24"/>
        </w:rPr>
        <w:t>题</w:t>
      </w:r>
      <w:r>
        <w:rPr>
          <w:rFonts w:ascii="Batang" w:hAnsi="Batang" w:hint="eastAsia"/>
          <w:sz w:val="24"/>
        </w:rPr>
        <w:t>1</w:t>
      </w:r>
      <w:r>
        <w:rPr>
          <w:rFonts w:ascii="Batang" w:eastAsia="Batang" w:hAnsi="Batang" w:hint="eastAsia"/>
          <w:sz w:val="24"/>
        </w:rPr>
        <w:t>分，共30分）</w:t>
      </w:r>
    </w:p>
    <w:p w:rsidR="001E1698" w:rsidRDefault="001E1698" w:rsidP="001E1698">
      <w:pPr>
        <w:spacing w:line="500" w:lineRule="exact"/>
        <w:rPr>
          <w:rFonts w:ascii="Batang" w:eastAsia="Batang" w:hAnsi="Batang"/>
          <w:b/>
        </w:rPr>
      </w:pPr>
      <w:r>
        <w:rPr>
          <w:rFonts w:ascii="Batang" w:eastAsia="Batang" w:hAnsi="Batang" w:hint="eastAsia"/>
          <w:b/>
        </w:rPr>
        <w:t xml:space="preserve">Directions: There are </w:t>
      </w:r>
      <w:r>
        <w:rPr>
          <w:rFonts w:ascii="Batang" w:hAnsi="Batang" w:hint="eastAsia"/>
          <w:b/>
        </w:rPr>
        <w:t>5</w:t>
      </w:r>
      <w:r>
        <w:rPr>
          <w:rFonts w:ascii="Batang" w:eastAsia="Batang" w:hAnsi="Batang" w:hint="eastAsia"/>
          <w:b/>
        </w:rPr>
        <w:t xml:space="preserve"> reading passages in this part. Each passage is followed by some questions or unfinished statements. For each of them there are four choices marked A, B, C and D. You should decide on the best choice and mark the corresponding letter on the Answer Sheet.</w:t>
      </w:r>
    </w:p>
    <w:p w:rsidR="001E1698" w:rsidRDefault="001E1698" w:rsidP="001E1698">
      <w:pPr>
        <w:jc w:val="center"/>
      </w:pPr>
      <w:r>
        <w:rPr>
          <w:rFonts w:hint="eastAsia"/>
        </w:rPr>
        <w:t>Passage 1</w:t>
      </w:r>
    </w:p>
    <w:p w:rsidR="001E1698" w:rsidRDefault="001E1698" w:rsidP="001E1698">
      <w:pPr>
        <w:ind w:firstLineChars="200" w:firstLine="420"/>
      </w:pPr>
      <w:r>
        <w:rPr>
          <w:rFonts w:hint="eastAsia"/>
        </w:rPr>
        <w:t>There are various ways in which individual economic units can interact with one another. Three basic ways may be described as the market system, the administered system, and the traditional system.</w:t>
      </w:r>
    </w:p>
    <w:p w:rsidR="001E1698" w:rsidRDefault="001E1698" w:rsidP="001E1698">
      <w:pPr>
        <w:ind w:firstLineChars="200" w:firstLine="420"/>
      </w:pPr>
      <w:r>
        <w:t>I</w:t>
      </w:r>
      <w:r>
        <w:rPr>
          <w:rFonts w:hint="eastAsia"/>
        </w:rPr>
        <w:t xml:space="preserve">n a market system individual economic units are free to interact with each other. It is possible to buy commodities from other economic units or sell commodities to them. </w:t>
      </w:r>
      <w:r>
        <w:t>I</w:t>
      </w:r>
      <w:r>
        <w:rPr>
          <w:rFonts w:hint="eastAsia"/>
        </w:rPr>
        <w:t xml:space="preserve">n a market, transactions may take place via barter or money exchange for a sailboat may not always be an easy task. Hence, the introduction of money as a medium of exchange eases transactions </w:t>
      </w:r>
      <w:r>
        <w:rPr>
          <w:rFonts w:hint="eastAsia"/>
        </w:rPr>
        <w:lastRenderedPageBreak/>
        <w:t xml:space="preserve">considerably. </w:t>
      </w:r>
      <w:r>
        <w:t>I</w:t>
      </w:r>
      <w:r>
        <w:rPr>
          <w:rFonts w:hint="eastAsia"/>
        </w:rPr>
        <w:t>n the modern market economy, goods and services are bought or sold for money.</w:t>
      </w:r>
    </w:p>
    <w:p w:rsidR="001E1698" w:rsidRDefault="001E1698" w:rsidP="001E1698">
      <w:pPr>
        <w:ind w:firstLineChars="200" w:firstLine="420"/>
      </w:pPr>
      <w:r>
        <w:t>A</w:t>
      </w:r>
      <w:r>
        <w:rPr>
          <w:rFonts w:hint="eastAsia"/>
        </w:rPr>
        <w:t xml:space="preserve">n alternative to the market system is administrative control by some agency over all </w:t>
      </w:r>
      <w:r>
        <w:t>transactions</w:t>
      </w:r>
      <w:r>
        <w:rPr>
          <w:rFonts w:hint="eastAsia"/>
        </w:rPr>
        <w:t xml:space="preserve">. </w:t>
      </w:r>
      <w:r>
        <w:t>T</w:t>
      </w:r>
      <w:r>
        <w:rPr>
          <w:rFonts w:hint="eastAsia"/>
        </w:rPr>
        <w:t xml:space="preserve">his agency will issue edicts or commands as to how much of each kind of goods and services should be produced, exchange, and consumed by each economic unit. </w:t>
      </w:r>
      <w:r>
        <w:t>C</w:t>
      </w:r>
      <w:r>
        <w:rPr>
          <w:rFonts w:hint="eastAsia"/>
        </w:rPr>
        <w:t xml:space="preserve">entral planning may be one way of administering such an economy. </w:t>
      </w:r>
      <w:r>
        <w:t>T</w:t>
      </w:r>
      <w:r>
        <w:rPr>
          <w:rFonts w:hint="eastAsia"/>
        </w:rPr>
        <w:t xml:space="preserve">his central plan, drawn up by government, shows amounts of each commodity produced by the various firms and allocated to different households for consumption. </w:t>
      </w:r>
      <w:r>
        <w:t>T</w:t>
      </w:r>
      <w:r>
        <w:rPr>
          <w:rFonts w:hint="eastAsia"/>
        </w:rPr>
        <w:t>his is an example or complete planning of production, consumption, and exchange for the whole economy.</w:t>
      </w:r>
    </w:p>
    <w:p w:rsidR="001E1698" w:rsidRDefault="001E1698" w:rsidP="001E1698">
      <w:pPr>
        <w:ind w:firstLineChars="200" w:firstLine="420"/>
      </w:pPr>
      <w:r>
        <w:t>I</w:t>
      </w:r>
      <w:r>
        <w:rPr>
          <w:rFonts w:hint="eastAsia"/>
        </w:rPr>
        <w:t>n a traditional society, production and consumption patterns are governed by tradition: every person</w:t>
      </w:r>
      <w:r>
        <w:t>’</w:t>
      </w:r>
      <w:r>
        <w:rPr>
          <w:rFonts w:hint="eastAsia"/>
        </w:rPr>
        <w:t xml:space="preserve">s place with </w:t>
      </w:r>
      <w:r>
        <w:t>–</w:t>
      </w:r>
      <w:r>
        <w:rPr>
          <w:rFonts w:hint="eastAsia"/>
        </w:rPr>
        <w:t xml:space="preserve">in the economic system is fixed by parentage, religion, and </w:t>
      </w:r>
      <w:r>
        <w:t>custom</w:t>
      </w:r>
      <w:r>
        <w:rPr>
          <w:rFonts w:hint="eastAsia"/>
        </w:rPr>
        <w:t xml:space="preserve">. </w:t>
      </w:r>
      <w:r>
        <w:t>T</w:t>
      </w:r>
      <w:r>
        <w:rPr>
          <w:rFonts w:hint="eastAsia"/>
        </w:rPr>
        <w:t xml:space="preserve">ransactions take place on the basis of tradition, too. </w:t>
      </w:r>
      <w:r>
        <w:t>P</w:t>
      </w:r>
      <w:r>
        <w:rPr>
          <w:rFonts w:hint="eastAsia"/>
        </w:rPr>
        <w:t xml:space="preserve">eople belonging to a certain group of caste may have an obligation to care for other persons, provide them with food and shelter, care for their health, and provide for their education. </w:t>
      </w:r>
      <w:r>
        <w:t>C</w:t>
      </w:r>
      <w:r>
        <w:rPr>
          <w:rFonts w:hint="eastAsia"/>
        </w:rPr>
        <w:t xml:space="preserve">learly, in a system where every decision is made on the basis of </w:t>
      </w:r>
      <w:r>
        <w:t>tradition</w:t>
      </w:r>
      <w:r>
        <w:rPr>
          <w:rFonts w:hint="eastAsia"/>
        </w:rPr>
        <w:t xml:space="preserve"> alone, progress may be difficult to achieve, a stagnant society may result.</w:t>
      </w:r>
    </w:p>
    <w:p w:rsidR="001E1698" w:rsidRDefault="001E1698" w:rsidP="001E1698"/>
    <w:p w:rsidR="001E1698" w:rsidRDefault="001E1698" w:rsidP="001E1698">
      <w:r>
        <w:rPr>
          <w:rFonts w:hint="eastAsia"/>
        </w:rPr>
        <w:t>1. What is the main purpose of the passage?</w:t>
      </w:r>
    </w:p>
    <w:p w:rsidR="001E1698" w:rsidRDefault="001E1698" w:rsidP="001E1698">
      <w:r>
        <w:rPr>
          <w:rFonts w:hint="eastAsia"/>
        </w:rPr>
        <w:t xml:space="preserve">  A. To outline contrasting types of economic system</w:t>
      </w:r>
    </w:p>
    <w:p w:rsidR="001E1698" w:rsidRDefault="001E1698" w:rsidP="001E1698">
      <w:r>
        <w:rPr>
          <w:rFonts w:hint="eastAsia"/>
        </w:rPr>
        <w:t xml:space="preserve">  B. To explain the science of economics</w:t>
      </w:r>
    </w:p>
    <w:p w:rsidR="001E1698" w:rsidRDefault="001E1698" w:rsidP="001E1698">
      <w:r>
        <w:rPr>
          <w:rFonts w:hint="eastAsia"/>
        </w:rPr>
        <w:t xml:space="preserve">  C. To argue for the superiority of one economic system</w:t>
      </w:r>
    </w:p>
    <w:p w:rsidR="001E1698" w:rsidRDefault="001E1698" w:rsidP="001E1698">
      <w:r>
        <w:rPr>
          <w:rFonts w:hint="eastAsia"/>
        </w:rPr>
        <w:t xml:space="preserve">  D. To compare barter and money</w:t>
      </w:r>
      <w:r>
        <w:t>—</w:t>
      </w:r>
      <w:r>
        <w:rPr>
          <w:rFonts w:hint="eastAsia"/>
        </w:rPr>
        <w:t>exchange markets</w:t>
      </w:r>
    </w:p>
    <w:p w:rsidR="001E1698" w:rsidRDefault="001E1698" w:rsidP="001E1698">
      <w:r>
        <w:rPr>
          <w:rFonts w:hint="eastAsia"/>
        </w:rPr>
        <w:t>2. In the second paragraph, the word</w:t>
      </w:r>
      <w:r>
        <w:rPr>
          <w:rFonts w:hint="eastAsia"/>
        </w:rPr>
        <w:t>“</w:t>
      </w:r>
      <w:r>
        <w:rPr>
          <w:rFonts w:hint="eastAsia"/>
        </w:rPr>
        <w:t>real</w:t>
      </w:r>
      <w:r>
        <w:rPr>
          <w:rFonts w:hint="eastAsia"/>
        </w:rPr>
        <w:t>”</w:t>
      </w:r>
      <w:r>
        <w:rPr>
          <w:rFonts w:hint="eastAsia"/>
        </w:rPr>
        <w:t xml:space="preserve">in </w:t>
      </w:r>
      <w:r>
        <w:rPr>
          <w:rFonts w:hint="eastAsia"/>
        </w:rPr>
        <w:t>“</w:t>
      </w:r>
      <w:r>
        <w:rPr>
          <w:rFonts w:hint="eastAsia"/>
        </w:rPr>
        <w:t>real goods</w:t>
      </w:r>
      <w:r>
        <w:rPr>
          <w:rFonts w:hint="eastAsia"/>
        </w:rPr>
        <w:t>”</w:t>
      </w:r>
      <w:r>
        <w:rPr>
          <w:rFonts w:hint="eastAsia"/>
        </w:rPr>
        <w:t>could best be replaced by which of the following?</w:t>
      </w:r>
    </w:p>
    <w:p w:rsidR="001E1698" w:rsidRDefault="001E1698" w:rsidP="001E1698">
      <w:r>
        <w:rPr>
          <w:rFonts w:hint="eastAsia"/>
        </w:rPr>
        <w:t xml:space="preserve">  A. high quality</w:t>
      </w:r>
    </w:p>
    <w:p w:rsidR="001E1698" w:rsidRDefault="001E1698" w:rsidP="001E1698">
      <w:r>
        <w:rPr>
          <w:rFonts w:hint="eastAsia"/>
        </w:rPr>
        <w:t xml:space="preserve">  B. concrete</w:t>
      </w:r>
    </w:p>
    <w:p w:rsidR="001E1698" w:rsidRDefault="001E1698" w:rsidP="001E1698">
      <w:r>
        <w:rPr>
          <w:rFonts w:hint="eastAsia"/>
        </w:rPr>
        <w:t xml:space="preserve">  C. utter</w:t>
      </w:r>
    </w:p>
    <w:p w:rsidR="001E1698" w:rsidRDefault="001E1698" w:rsidP="001E1698">
      <w:r>
        <w:rPr>
          <w:rFonts w:hint="eastAsia"/>
        </w:rPr>
        <w:t xml:space="preserve">  D. authentic</w:t>
      </w:r>
    </w:p>
    <w:p w:rsidR="001E1698" w:rsidRDefault="001E1698" w:rsidP="001E1698">
      <w:r>
        <w:rPr>
          <w:rFonts w:hint="eastAsia"/>
        </w:rPr>
        <w:t>3. According to the passage, a barter economy can lead to________.</w:t>
      </w:r>
    </w:p>
    <w:p w:rsidR="001E1698" w:rsidRDefault="001E1698" w:rsidP="001E1698">
      <w:r>
        <w:rPr>
          <w:rFonts w:hint="eastAsia"/>
        </w:rPr>
        <w:t xml:space="preserve">  A. rapid speed of transactions</w:t>
      </w:r>
    </w:p>
    <w:p w:rsidR="001E1698" w:rsidRDefault="001E1698" w:rsidP="001E1698">
      <w:r>
        <w:rPr>
          <w:rFonts w:hint="eastAsia"/>
        </w:rPr>
        <w:t xml:space="preserve">  B. misunderstandings</w:t>
      </w:r>
    </w:p>
    <w:p w:rsidR="001E1698" w:rsidRDefault="001E1698" w:rsidP="001E1698">
      <w:r>
        <w:rPr>
          <w:rFonts w:hint="eastAsia"/>
        </w:rPr>
        <w:t xml:space="preserve">  C. inflation</w:t>
      </w:r>
    </w:p>
    <w:p w:rsidR="001E1698" w:rsidRDefault="001E1698" w:rsidP="001E1698">
      <w:r>
        <w:rPr>
          <w:rFonts w:hint="eastAsia"/>
        </w:rPr>
        <w:t xml:space="preserve">  D. difficulties for the traders</w:t>
      </w:r>
    </w:p>
    <w:p w:rsidR="001E1698" w:rsidRDefault="001E1698" w:rsidP="001E1698">
      <w:r>
        <w:rPr>
          <w:rFonts w:hint="eastAsia"/>
        </w:rPr>
        <w:t>4. According to the passage, who has the greatest degree of control in an administered system?</w:t>
      </w:r>
    </w:p>
    <w:p w:rsidR="001E1698" w:rsidRDefault="001E1698" w:rsidP="001E1698">
      <w:r>
        <w:rPr>
          <w:rFonts w:hint="eastAsia"/>
        </w:rPr>
        <w:t xml:space="preserve">  A. Individual households</w:t>
      </w:r>
    </w:p>
    <w:p w:rsidR="001E1698" w:rsidRDefault="001E1698" w:rsidP="001E1698">
      <w:r>
        <w:rPr>
          <w:rFonts w:hint="eastAsia"/>
        </w:rPr>
        <w:t xml:space="preserve">  B. Small businesses</w:t>
      </w:r>
    </w:p>
    <w:p w:rsidR="001E1698" w:rsidRDefault="001E1698" w:rsidP="001E1698">
      <w:r>
        <w:rPr>
          <w:rFonts w:hint="eastAsia"/>
        </w:rPr>
        <w:t xml:space="preserve">  C. Major corporations</w:t>
      </w:r>
    </w:p>
    <w:p w:rsidR="001E1698" w:rsidRDefault="001E1698" w:rsidP="001E1698">
      <w:r>
        <w:rPr>
          <w:rFonts w:hint="eastAsia"/>
        </w:rPr>
        <w:t xml:space="preserve">  D. The government</w:t>
      </w:r>
    </w:p>
    <w:p w:rsidR="001E1698" w:rsidRDefault="001E1698" w:rsidP="001E1698">
      <w:r>
        <w:rPr>
          <w:rFonts w:hint="eastAsia"/>
        </w:rPr>
        <w:t>5. Which of the following is not mentioned by the author as a criterion for determining a person</w:t>
      </w:r>
      <w:r>
        <w:t>’</w:t>
      </w:r>
      <w:r>
        <w:rPr>
          <w:rFonts w:hint="eastAsia"/>
        </w:rPr>
        <w:t>s place in a traditional society?</w:t>
      </w:r>
    </w:p>
    <w:p w:rsidR="001E1698" w:rsidRDefault="001E1698" w:rsidP="001E1698">
      <w:r>
        <w:rPr>
          <w:rFonts w:hint="eastAsia"/>
        </w:rPr>
        <w:t xml:space="preserve">  A. Family background</w:t>
      </w:r>
    </w:p>
    <w:p w:rsidR="001E1698" w:rsidRDefault="001E1698" w:rsidP="001E1698">
      <w:r>
        <w:rPr>
          <w:rFonts w:hint="eastAsia"/>
        </w:rPr>
        <w:t xml:space="preserve">  B. Age</w:t>
      </w:r>
    </w:p>
    <w:p w:rsidR="001E1698" w:rsidRDefault="001E1698" w:rsidP="001E1698">
      <w:r>
        <w:rPr>
          <w:rFonts w:hint="eastAsia"/>
        </w:rPr>
        <w:t xml:space="preserve">  C. Religious belief</w:t>
      </w:r>
    </w:p>
    <w:p w:rsidR="001E1698" w:rsidRDefault="001E1698" w:rsidP="001E1698">
      <w:r>
        <w:rPr>
          <w:rFonts w:hint="eastAsia"/>
        </w:rPr>
        <w:t xml:space="preserve">  D. Custom</w:t>
      </w:r>
    </w:p>
    <w:p w:rsidR="001E1698" w:rsidRDefault="001E1698" w:rsidP="001E1698">
      <w:pPr>
        <w:rPr>
          <w:b/>
          <w:bCs/>
        </w:rPr>
      </w:pPr>
      <w:r>
        <w:rPr>
          <w:rFonts w:hint="eastAsia"/>
        </w:rPr>
        <w:t xml:space="preserve">                           </w:t>
      </w:r>
      <w:r>
        <w:rPr>
          <w:rFonts w:hint="eastAsia"/>
          <w:b/>
          <w:bCs/>
        </w:rPr>
        <w:t>(OMITTED)</w:t>
      </w:r>
    </w:p>
    <w:p w:rsidR="001E1698" w:rsidRDefault="001E1698" w:rsidP="001E1698">
      <w:pPr>
        <w:numPr>
          <w:ilvl w:val="0"/>
          <w:numId w:val="4"/>
        </w:numPr>
        <w:tabs>
          <w:tab w:val="clear" w:pos="495"/>
          <w:tab w:val="left" w:pos="420"/>
        </w:tabs>
        <w:ind w:left="420" w:hanging="420"/>
        <w:rPr>
          <w:rFonts w:ascii="Batang" w:eastAsia="Batang" w:hAnsi="Batang"/>
          <w:b/>
          <w:sz w:val="24"/>
        </w:rPr>
      </w:pPr>
      <w:r>
        <w:rPr>
          <w:rFonts w:ascii="Batang" w:eastAsia="Batang" w:hAnsi="Batang" w:hint="eastAsia"/>
          <w:b/>
        </w:rPr>
        <w:t>Cloze</w:t>
      </w:r>
      <w:r>
        <w:rPr>
          <w:rFonts w:ascii="Batang" w:eastAsia="Batang" w:hAnsi="Batang" w:hint="eastAsia"/>
          <w:sz w:val="24"/>
        </w:rPr>
        <w:t>（每小</w:t>
      </w:r>
      <w:r>
        <w:rPr>
          <w:rFonts w:ascii="Batang" w:hint="eastAsia"/>
          <w:sz w:val="24"/>
        </w:rPr>
        <w:t>题</w:t>
      </w:r>
      <w:r>
        <w:rPr>
          <w:rFonts w:ascii="Batang" w:eastAsia="Batang" w:hAnsi="Batang" w:hint="eastAsia"/>
          <w:sz w:val="24"/>
        </w:rPr>
        <w:t>1分，共</w:t>
      </w:r>
      <w:r>
        <w:rPr>
          <w:rFonts w:ascii="Batang" w:hAnsi="Batang" w:hint="eastAsia"/>
          <w:sz w:val="24"/>
        </w:rPr>
        <w:t>20</w:t>
      </w:r>
      <w:r>
        <w:rPr>
          <w:rFonts w:ascii="Batang" w:eastAsia="Batang" w:hAnsi="Batang" w:hint="eastAsia"/>
          <w:sz w:val="24"/>
        </w:rPr>
        <w:t>分）</w:t>
      </w:r>
    </w:p>
    <w:p w:rsidR="001E1698" w:rsidRDefault="001E1698" w:rsidP="001E1698">
      <w:pPr>
        <w:rPr>
          <w:rFonts w:ascii="Batang" w:hAnsi="Batang"/>
          <w:b/>
        </w:rPr>
      </w:pPr>
      <w:r>
        <w:rPr>
          <w:rFonts w:ascii="Batang" w:eastAsia="Batang" w:hAnsi="Batang" w:hint="eastAsia"/>
          <w:b/>
        </w:rPr>
        <w:lastRenderedPageBreak/>
        <w:t xml:space="preserve">Directions: Decide which of the choices given below complete the passage correctly if inserted in the corresponding blanks. </w:t>
      </w:r>
      <w:r>
        <w:rPr>
          <w:rFonts w:ascii="Batang" w:eastAsia="Batang" w:hAnsi="Batang"/>
          <w:b/>
        </w:rPr>
        <w:t>T</w:t>
      </w:r>
      <w:r>
        <w:rPr>
          <w:rFonts w:ascii="Batang" w:eastAsia="Batang" w:hAnsi="Batang" w:hint="eastAsia"/>
          <w:b/>
        </w:rPr>
        <w:t>hen mark the corresponding letter on the Answer Sheet.</w:t>
      </w:r>
    </w:p>
    <w:p w:rsidR="001E1698" w:rsidRDefault="001E1698" w:rsidP="001E1698">
      <w:pPr>
        <w:ind w:firstLineChars="171" w:firstLine="359"/>
        <w:rPr>
          <w:szCs w:val="21"/>
        </w:rPr>
      </w:pPr>
      <w:r>
        <w:rPr>
          <w:szCs w:val="21"/>
        </w:rPr>
        <w:t>Directions: There are 20 blanks in the following passage. For each blank there are four choices marked A), B), C) and D) . You should choose the ONE that best fits into the passage. Then mark the corresponding letter on the Answer Sheet.</w:t>
      </w:r>
    </w:p>
    <w:p w:rsidR="001E1698" w:rsidRDefault="001E1698" w:rsidP="001E1698">
      <w:pPr>
        <w:ind w:firstLineChars="257" w:firstLine="540"/>
      </w:pPr>
      <w:r>
        <w:t>Most worthwhile careers require some kind of specialized training. Ideally, therefore, the choice of an</w:t>
      </w:r>
      <w:r>
        <w:rPr>
          <w:rFonts w:hint="eastAsia"/>
        </w:rPr>
        <w:t xml:space="preserve"> </w:t>
      </w:r>
      <w:r>
        <w:t>1</w:t>
      </w:r>
      <w:r>
        <w:rPr>
          <w:rFonts w:hint="eastAsia"/>
          <w:u w:val="single"/>
        </w:rPr>
        <w:t xml:space="preserve">     </w:t>
      </w:r>
      <w:r>
        <w:t>should be made even before the choice of a curriculum in high school. Actually,</w:t>
      </w:r>
      <w:r>
        <w:rPr>
          <w:rFonts w:hint="eastAsia"/>
        </w:rPr>
        <w:t xml:space="preserve"> </w:t>
      </w:r>
      <w:r>
        <w:t>2</w:t>
      </w:r>
      <w:r>
        <w:rPr>
          <w:rFonts w:hint="eastAsia"/>
          <w:u w:val="single"/>
        </w:rPr>
        <w:t xml:space="preserve">    </w:t>
      </w:r>
      <w:r>
        <w:t>, most people make several job choices during their working lives</w:t>
      </w:r>
      <w:r>
        <w:rPr>
          <w:rFonts w:hint="eastAsia"/>
        </w:rPr>
        <w:t>，</w:t>
      </w:r>
      <w:r>
        <w:t>3</w:t>
      </w:r>
      <w:r>
        <w:rPr>
          <w:rFonts w:hint="eastAsia"/>
          <w:u w:val="single"/>
        </w:rPr>
        <w:t xml:space="preserve">    </w:t>
      </w:r>
      <w:r>
        <w:t xml:space="preserve"> because of economic and industrial change and partly to improve 4</w:t>
      </w:r>
      <w:r>
        <w:rPr>
          <w:rFonts w:hint="eastAsia"/>
          <w:u w:val="single"/>
        </w:rPr>
        <w:t xml:space="preserve">      </w:t>
      </w:r>
      <w:r>
        <w:t>positions. The “one perfect job” does not exist. Young people should 5</w:t>
      </w:r>
      <w:r>
        <w:rPr>
          <w:rFonts w:hint="eastAsia"/>
          <w:u w:val="single"/>
        </w:rPr>
        <w:t xml:space="preserve">     </w:t>
      </w:r>
      <w:r>
        <w:t xml:space="preserve"> enter into a broad flexible training program that will</w:t>
      </w:r>
      <w:r>
        <w:rPr>
          <w:rFonts w:hint="eastAsia"/>
        </w:rPr>
        <w:t xml:space="preserve"> </w:t>
      </w:r>
      <w:r>
        <w:t>6</w:t>
      </w:r>
      <w:r>
        <w:rPr>
          <w:rFonts w:hint="eastAsia"/>
          <w:u w:val="single"/>
        </w:rPr>
        <w:t xml:space="preserve">     </w:t>
      </w:r>
      <w:r>
        <w:t>them for a field of work rather than for a single 7</w:t>
      </w:r>
      <w:r>
        <w:rPr>
          <w:rFonts w:hint="eastAsia"/>
          <w:u w:val="single"/>
        </w:rPr>
        <w:t xml:space="preserve">     </w:t>
      </w:r>
      <w:r>
        <w:t xml:space="preserve">. </w:t>
      </w:r>
    </w:p>
    <w:p w:rsidR="001E1698" w:rsidRDefault="001E1698" w:rsidP="001E1698">
      <w:r>
        <w:t>Unfortunately many young people have to make career plans</w:t>
      </w:r>
      <w:r>
        <w:rPr>
          <w:rFonts w:hint="eastAsia"/>
        </w:rPr>
        <w:t xml:space="preserve"> </w:t>
      </w:r>
      <w:r>
        <w:t>8</w:t>
      </w:r>
      <w:r>
        <w:rPr>
          <w:rFonts w:hint="eastAsia"/>
          <w:u w:val="single"/>
        </w:rPr>
        <w:t xml:space="preserve">      </w:t>
      </w:r>
      <w:r>
        <w:t>benefit of help from a competent vocational counselor or psychologist. Knowing</w:t>
      </w:r>
      <w:r>
        <w:rPr>
          <w:rFonts w:hint="eastAsia"/>
        </w:rPr>
        <w:t xml:space="preserve"> </w:t>
      </w:r>
      <w:r>
        <w:t>9</w:t>
      </w:r>
      <w:r>
        <w:rPr>
          <w:rFonts w:hint="eastAsia"/>
          <w:u w:val="single"/>
        </w:rPr>
        <w:t xml:space="preserve">      </w:t>
      </w:r>
      <w:r>
        <w:t>about the occupational world, or themselves for that matter, they choose their lifework on a hit-or-miss</w:t>
      </w:r>
      <w:r>
        <w:rPr>
          <w:rFonts w:hint="eastAsia"/>
        </w:rPr>
        <w:t xml:space="preserve"> </w:t>
      </w:r>
      <w:r>
        <w:t>10</w:t>
      </w:r>
      <w:r>
        <w:rPr>
          <w:rFonts w:hint="eastAsia"/>
          <w:u w:val="single"/>
        </w:rPr>
        <w:t xml:space="preserve">     </w:t>
      </w:r>
      <w:r>
        <w:t>. Some drift from job to job. Others 11</w:t>
      </w:r>
      <w:r>
        <w:rPr>
          <w:rFonts w:hint="eastAsia"/>
          <w:u w:val="single"/>
        </w:rPr>
        <w:t xml:space="preserve">      </w:t>
      </w:r>
      <w:r>
        <w:t xml:space="preserve"> to work in which they are unhappy and for which they are not flitted.</w:t>
      </w:r>
    </w:p>
    <w:p w:rsidR="001E1698" w:rsidRDefault="001E1698" w:rsidP="001E1698">
      <w:pPr>
        <w:ind w:firstLineChars="257" w:firstLine="540"/>
      </w:pPr>
      <w:r>
        <w:t>One common mistake is choosing an occupation for 12</w:t>
      </w:r>
      <w:r>
        <w:rPr>
          <w:rFonts w:hint="eastAsia"/>
          <w:u w:val="single"/>
        </w:rPr>
        <w:t xml:space="preserve">     </w:t>
      </w:r>
      <w:r>
        <w:t>real or imagined prestiges. Too many high-school students</w:t>
      </w:r>
      <w:r>
        <w:rPr>
          <w:rFonts w:hint="eastAsia"/>
        </w:rPr>
        <w:t xml:space="preserve"> </w:t>
      </w:r>
      <w:r>
        <w:t>choose the professional field, 13</w:t>
      </w:r>
      <w:r>
        <w:rPr>
          <w:rFonts w:hint="eastAsia"/>
          <w:u w:val="single"/>
        </w:rPr>
        <w:t xml:space="preserve">     </w:t>
      </w:r>
      <w:r>
        <w:t xml:space="preserve"> both the relatively small proportion of workers in the professions and the extremely high educational and personal    14</w:t>
      </w:r>
      <w:r>
        <w:rPr>
          <w:rFonts w:hint="eastAsia"/>
          <w:u w:val="single"/>
        </w:rPr>
        <w:t xml:space="preserve">     </w:t>
      </w:r>
      <w:r>
        <w:t>. The imagined or real prestige of a profession or a “white</w:t>
      </w:r>
      <w:r>
        <w:rPr>
          <w:rFonts w:hint="eastAsia"/>
        </w:rPr>
        <w:t xml:space="preserve"> </w:t>
      </w:r>
      <w:r>
        <w:t>collar” job is15</w:t>
      </w:r>
      <w:r>
        <w:rPr>
          <w:rFonts w:hint="eastAsia"/>
          <w:u w:val="single"/>
        </w:rPr>
        <w:t xml:space="preserve">     </w:t>
      </w:r>
      <w:r>
        <w:t>good reason for choosing it as a life’s work.16</w:t>
      </w:r>
      <w:r>
        <w:rPr>
          <w:rFonts w:hint="eastAsia"/>
          <w:u w:val="single"/>
        </w:rPr>
        <w:t xml:space="preserve">     </w:t>
      </w:r>
      <w:r>
        <w:t>, these occupations are not always well paid. Since a large proportion of jobs are in mechanical and manual work, the 17</w:t>
      </w:r>
      <w:r>
        <w:rPr>
          <w:rFonts w:hint="eastAsia"/>
          <w:u w:val="single"/>
        </w:rPr>
        <w:t xml:space="preserve">     </w:t>
      </w:r>
      <w:r>
        <w:t>of young people should give serious18</w:t>
      </w:r>
      <w:r>
        <w:rPr>
          <w:rFonts w:hint="eastAsia"/>
          <w:u w:val="single"/>
        </w:rPr>
        <w:t xml:space="preserve">     </w:t>
      </w:r>
      <w:r>
        <w:t>to these fields.</w:t>
      </w:r>
    </w:p>
    <w:p w:rsidR="001E1698" w:rsidRDefault="001E1698" w:rsidP="001E1698">
      <w:pPr>
        <w:ind w:firstLineChars="257" w:firstLine="540"/>
      </w:pPr>
      <w:r>
        <w:t>Before making an occupational choice, a person should have a general idea of what he wants19</w:t>
      </w:r>
      <w:r>
        <w:rPr>
          <w:rFonts w:hint="eastAsia"/>
          <w:u w:val="single"/>
        </w:rPr>
        <w:t xml:space="preserve">     </w:t>
      </w:r>
      <w:r>
        <w:t xml:space="preserve"> life and how hard he is willing to work to get it. Some people desire social prestige, others intellectual satisfaction. Some want security; others are willing to take 20</w:t>
      </w:r>
      <w:r>
        <w:rPr>
          <w:rFonts w:hint="eastAsia"/>
          <w:u w:val="single"/>
        </w:rPr>
        <w:t xml:space="preserve">     </w:t>
      </w:r>
      <w:r>
        <w:t xml:space="preserve"> for financial gain. Each occupational choice has its demands as well as its rewards.</w:t>
      </w:r>
    </w:p>
    <w:p w:rsidR="001E1698" w:rsidRDefault="001E1698" w:rsidP="001E1698">
      <w:pPr>
        <w:ind w:firstLineChars="85" w:firstLine="178"/>
        <w:rPr>
          <w:szCs w:val="21"/>
        </w:rPr>
      </w:pPr>
      <w:r>
        <w:rPr>
          <w:szCs w:val="21"/>
        </w:rPr>
        <w:t xml:space="preserve">1. </w:t>
      </w:r>
      <w:r>
        <w:rPr>
          <w:rFonts w:hint="eastAsia"/>
          <w:szCs w:val="21"/>
        </w:rPr>
        <w:t xml:space="preserve"> </w:t>
      </w:r>
      <w:r>
        <w:rPr>
          <w:szCs w:val="21"/>
        </w:rPr>
        <w:t>A) identification</w:t>
      </w:r>
      <w:r>
        <w:rPr>
          <w:rFonts w:hint="eastAsia"/>
          <w:szCs w:val="21"/>
        </w:rPr>
        <w:t xml:space="preserve">    </w:t>
      </w:r>
      <w:r>
        <w:rPr>
          <w:szCs w:val="21"/>
        </w:rPr>
        <w:t>B) entertainment</w:t>
      </w:r>
      <w:r>
        <w:rPr>
          <w:rFonts w:hint="eastAsia"/>
          <w:szCs w:val="21"/>
        </w:rPr>
        <w:t xml:space="preserve">     </w:t>
      </w:r>
      <w:r>
        <w:rPr>
          <w:szCs w:val="21"/>
        </w:rPr>
        <w:t>C) occupation</w:t>
      </w:r>
      <w:r>
        <w:rPr>
          <w:rFonts w:hint="eastAsia"/>
          <w:szCs w:val="21"/>
        </w:rPr>
        <w:t xml:space="preserve">    </w:t>
      </w:r>
      <w:r>
        <w:rPr>
          <w:szCs w:val="21"/>
        </w:rPr>
        <w:t>D) accommodation</w:t>
      </w:r>
    </w:p>
    <w:p w:rsidR="001E1698" w:rsidRDefault="001E1698" w:rsidP="001E1698">
      <w:pPr>
        <w:ind w:firstLineChars="85" w:firstLine="178"/>
        <w:rPr>
          <w:szCs w:val="21"/>
        </w:rPr>
      </w:pPr>
      <w:r>
        <w:rPr>
          <w:szCs w:val="21"/>
        </w:rPr>
        <w:t>2.  A) therefore</w:t>
      </w:r>
      <w:r>
        <w:rPr>
          <w:rFonts w:hint="eastAsia"/>
          <w:szCs w:val="21"/>
        </w:rPr>
        <w:t xml:space="preserve">       </w:t>
      </w:r>
      <w:r>
        <w:rPr>
          <w:szCs w:val="21"/>
        </w:rPr>
        <w:t>B) however</w:t>
      </w:r>
      <w:r>
        <w:rPr>
          <w:rFonts w:hint="eastAsia"/>
          <w:szCs w:val="21"/>
        </w:rPr>
        <w:t xml:space="preserve">          </w:t>
      </w:r>
      <w:r>
        <w:rPr>
          <w:szCs w:val="21"/>
        </w:rPr>
        <w:t>C) though</w:t>
      </w:r>
      <w:r>
        <w:rPr>
          <w:rFonts w:hint="eastAsia"/>
          <w:szCs w:val="21"/>
        </w:rPr>
        <w:t xml:space="preserve">       </w:t>
      </w:r>
      <w:r>
        <w:rPr>
          <w:szCs w:val="21"/>
        </w:rPr>
        <w:t>D) thereby</w:t>
      </w:r>
    </w:p>
    <w:p w:rsidR="001E1698" w:rsidRDefault="001E1698" w:rsidP="001E1698">
      <w:pPr>
        <w:ind w:firstLineChars="85" w:firstLine="178"/>
        <w:rPr>
          <w:szCs w:val="21"/>
        </w:rPr>
      </w:pPr>
      <w:r>
        <w:rPr>
          <w:szCs w:val="21"/>
        </w:rPr>
        <w:t>3.  A) entirely</w:t>
      </w:r>
      <w:r>
        <w:rPr>
          <w:rFonts w:hint="eastAsia"/>
          <w:szCs w:val="21"/>
        </w:rPr>
        <w:t xml:space="preserve">        </w:t>
      </w:r>
      <w:r>
        <w:rPr>
          <w:szCs w:val="21"/>
        </w:rPr>
        <w:t>B) mainly</w:t>
      </w:r>
      <w:r>
        <w:rPr>
          <w:rFonts w:hint="eastAsia"/>
          <w:szCs w:val="21"/>
        </w:rPr>
        <w:t xml:space="preserve">           </w:t>
      </w:r>
      <w:r>
        <w:rPr>
          <w:szCs w:val="21"/>
        </w:rPr>
        <w:t>C) largely</w:t>
      </w:r>
      <w:r>
        <w:rPr>
          <w:rFonts w:hint="eastAsia"/>
          <w:szCs w:val="21"/>
        </w:rPr>
        <w:t xml:space="preserve">        </w:t>
      </w:r>
      <w:r>
        <w:rPr>
          <w:szCs w:val="21"/>
        </w:rPr>
        <w:t>D) partly</w:t>
      </w:r>
    </w:p>
    <w:p w:rsidR="001E1698" w:rsidRDefault="001E1698" w:rsidP="001E1698">
      <w:pPr>
        <w:ind w:firstLineChars="85" w:firstLine="178"/>
        <w:rPr>
          <w:szCs w:val="21"/>
        </w:rPr>
      </w:pPr>
      <w:r>
        <w:rPr>
          <w:szCs w:val="21"/>
        </w:rPr>
        <w:t>4.  A) its</w:t>
      </w:r>
      <w:r>
        <w:rPr>
          <w:rFonts w:hint="eastAsia"/>
          <w:szCs w:val="21"/>
        </w:rPr>
        <w:t xml:space="preserve">            </w:t>
      </w:r>
      <w:r>
        <w:rPr>
          <w:szCs w:val="21"/>
        </w:rPr>
        <w:t>B) his</w:t>
      </w:r>
      <w:r>
        <w:rPr>
          <w:rFonts w:hint="eastAsia"/>
          <w:szCs w:val="21"/>
        </w:rPr>
        <w:t xml:space="preserve">              </w:t>
      </w:r>
      <w:r>
        <w:rPr>
          <w:szCs w:val="21"/>
        </w:rPr>
        <w:t>C) their</w:t>
      </w:r>
      <w:r>
        <w:rPr>
          <w:rFonts w:hint="eastAsia"/>
          <w:szCs w:val="21"/>
        </w:rPr>
        <w:t xml:space="preserve">          </w:t>
      </w:r>
      <w:r>
        <w:rPr>
          <w:szCs w:val="21"/>
        </w:rPr>
        <w:t>D) our</w:t>
      </w:r>
    </w:p>
    <w:p w:rsidR="001E1698" w:rsidRDefault="001E1698" w:rsidP="001E1698">
      <w:pPr>
        <w:ind w:firstLineChars="85" w:firstLine="178"/>
        <w:rPr>
          <w:szCs w:val="21"/>
        </w:rPr>
      </w:pPr>
      <w:r>
        <w:rPr>
          <w:szCs w:val="21"/>
        </w:rPr>
        <w:t>5.  A) therefore</w:t>
      </w:r>
      <w:r>
        <w:rPr>
          <w:rFonts w:hint="eastAsia"/>
          <w:szCs w:val="21"/>
        </w:rPr>
        <w:t xml:space="preserve">       </w:t>
      </w:r>
      <w:r>
        <w:rPr>
          <w:szCs w:val="21"/>
        </w:rPr>
        <w:t>B) since</w:t>
      </w:r>
      <w:r>
        <w:rPr>
          <w:rFonts w:hint="eastAsia"/>
          <w:szCs w:val="21"/>
        </w:rPr>
        <w:t xml:space="preserve">            </w:t>
      </w:r>
      <w:r>
        <w:rPr>
          <w:szCs w:val="21"/>
        </w:rPr>
        <w:t>C) furthermore</w:t>
      </w:r>
      <w:r>
        <w:rPr>
          <w:rFonts w:hint="eastAsia"/>
          <w:szCs w:val="21"/>
        </w:rPr>
        <w:t xml:space="preserve">    </w:t>
      </w:r>
      <w:r>
        <w:rPr>
          <w:szCs w:val="21"/>
        </w:rPr>
        <w:t>D) forever</w:t>
      </w:r>
    </w:p>
    <w:p w:rsidR="001E1698" w:rsidRDefault="001E1698" w:rsidP="001E1698">
      <w:pPr>
        <w:ind w:firstLineChars="85" w:firstLine="178"/>
        <w:rPr>
          <w:szCs w:val="21"/>
        </w:rPr>
      </w:pPr>
      <w:r>
        <w:rPr>
          <w:szCs w:val="21"/>
        </w:rPr>
        <w:t xml:space="preserve">6.  A) fit </w:t>
      </w:r>
      <w:r>
        <w:rPr>
          <w:rFonts w:hint="eastAsia"/>
          <w:szCs w:val="21"/>
        </w:rPr>
        <w:t xml:space="preserve">           </w:t>
      </w:r>
      <w:r>
        <w:rPr>
          <w:szCs w:val="21"/>
        </w:rPr>
        <w:t>B) make</w:t>
      </w:r>
      <w:r>
        <w:rPr>
          <w:rFonts w:hint="eastAsia"/>
          <w:szCs w:val="21"/>
        </w:rPr>
        <w:t xml:space="preserve">            </w:t>
      </w:r>
      <w:r>
        <w:rPr>
          <w:szCs w:val="21"/>
        </w:rPr>
        <w:t>C) take</w:t>
      </w:r>
      <w:r>
        <w:rPr>
          <w:rFonts w:hint="eastAsia"/>
          <w:szCs w:val="21"/>
        </w:rPr>
        <w:t xml:space="preserve">           </w:t>
      </w:r>
      <w:r>
        <w:rPr>
          <w:szCs w:val="21"/>
        </w:rPr>
        <w:t>D) leave</w:t>
      </w:r>
    </w:p>
    <w:p w:rsidR="001E1698" w:rsidRDefault="001E1698" w:rsidP="001E1698">
      <w:pPr>
        <w:ind w:firstLineChars="85" w:firstLine="178"/>
        <w:rPr>
          <w:szCs w:val="21"/>
        </w:rPr>
      </w:pPr>
      <w:r>
        <w:rPr>
          <w:szCs w:val="21"/>
        </w:rPr>
        <w:t>7.  A) way</w:t>
      </w:r>
      <w:r>
        <w:rPr>
          <w:rFonts w:hint="eastAsia"/>
          <w:szCs w:val="21"/>
        </w:rPr>
        <w:t xml:space="preserve">           </w:t>
      </w:r>
      <w:r>
        <w:rPr>
          <w:szCs w:val="21"/>
        </w:rPr>
        <w:t>B) job</w:t>
      </w:r>
      <w:r>
        <w:rPr>
          <w:rFonts w:hint="eastAsia"/>
          <w:szCs w:val="21"/>
        </w:rPr>
        <w:t xml:space="preserve">             </w:t>
      </w:r>
      <w:r>
        <w:rPr>
          <w:szCs w:val="21"/>
        </w:rPr>
        <w:t>C) means</w:t>
      </w:r>
      <w:r>
        <w:rPr>
          <w:rFonts w:hint="eastAsia"/>
          <w:szCs w:val="21"/>
        </w:rPr>
        <w:t xml:space="preserve">         </w:t>
      </w:r>
      <w:r>
        <w:rPr>
          <w:szCs w:val="21"/>
        </w:rPr>
        <w:t>D) company</w:t>
      </w:r>
    </w:p>
    <w:p w:rsidR="001E1698" w:rsidRDefault="001E1698" w:rsidP="001E1698">
      <w:pPr>
        <w:ind w:firstLineChars="85" w:firstLine="178"/>
        <w:rPr>
          <w:szCs w:val="21"/>
        </w:rPr>
      </w:pPr>
      <w:r>
        <w:rPr>
          <w:szCs w:val="21"/>
        </w:rPr>
        <w:t>8.  A) to</w:t>
      </w:r>
      <w:r>
        <w:rPr>
          <w:rFonts w:hint="eastAsia"/>
          <w:szCs w:val="21"/>
        </w:rPr>
        <w:t xml:space="preserve">            </w:t>
      </w:r>
      <w:r>
        <w:rPr>
          <w:szCs w:val="21"/>
        </w:rPr>
        <w:t>B) for</w:t>
      </w:r>
      <w:r>
        <w:rPr>
          <w:rFonts w:hint="eastAsia"/>
          <w:szCs w:val="21"/>
        </w:rPr>
        <w:t xml:space="preserve">              </w:t>
      </w:r>
      <w:r>
        <w:rPr>
          <w:szCs w:val="21"/>
        </w:rPr>
        <w:t>C) with</w:t>
      </w:r>
      <w:r>
        <w:rPr>
          <w:rFonts w:hint="eastAsia"/>
          <w:szCs w:val="21"/>
        </w:rPr>
        <w:t xml:space="preserve">           </w:t>
      </w:r>
      <w:r>
        <w:rPr>
          <w:szCs w:val="21"/>
        </w:rPr>
        <w:t>D) without</w:t>
      </w:r>
    </w:p>
    <w:p w:rsidR="001E1698" w:rsidRDefault="001E1698" w:rsidP="001E1698">
      <w:pPr>
        <w:ind w:firstLineChars="85" w:firstLine="178"/>
        <w:rPr>
          <w:szCs w:val="21"/>
        </w:rPr>
      </w:pPr>
      <w:r>
        <w:rPr>
          <w:szCs w:val="21"/>
        </w:rPr>
        <w:t>9.  A) few</w:t>
      </w:r>
      <w:r>
        <w:rPr>
          <w:rFonts w:hint="eastAsia"/>
          <w:szCs w:val="21"/>
        </w:rPr>
        <w:t xml:space="preserve">           </w:t>
      </w:r>
      <w:r>
        <w:rPr>
          <w:szCs w:val="21"/>
        </w:rPr>
        <w:t>B) little</w:t>
      </w:r>
      <w:r>
        <w:rPr>
          <w:rFonts w:hint="eastAsia"/>
          <w:szCs w:val="21"/>
        </w:rPr>
        <w:t xml:space="preserve">             </w:t>
      </w:r>
      <w:r>
        <w:rPr>
          <w:szCs w:val="21"/>
        </w:rPr>
        <w:t>C) much</w:t>
      </w:r>
      <w:r>
        <w:rPr>
          <w:rFonts w:hint="eastAsia"/>
          <w:szCs w:val="21"/>
        </w:rPr>
        <w:t xml:space="preserve">         </w:t>
      </w:r>
      <w:r>
        <w:rPr>
          <w:szCs w:val="21"/>
        </w:rPr>
        <w:t>D) a lot</w:t>
      </w:r>
    </w:p>
    <w:p w:rsidR="001E1698" w:rsidRDefault="001E1698" w:rsidP="001E1698">
      <w:pPr>
        <w:ind w:firstLineChars="85" w:firstLine="178"/>
        <w:rPr>
          <w:szCs w:val="21"/>
        </w:rPr>
      </w:pPr>
      <w:r>
        <w:rPr>
          <w:szCs w:val="21"/>
        </w:rPr>
        <w:t>10.  A) basis</w:t>
      </w:r>
      <w:r>
        <w:rPr>
          <w:rFonts w:hint="eastAsia"/>
          <w:szCs w:val="21"/>
        </w:rPr>
        <w:t xml:space="preserve">         </w:t>
      </w:r>
      <w:r>
        <w:rPr>
          <w:szCs w:val="21"/>
        </w:rPr>
        <w:t>B) chance</w:t>
      </w:r>
      <w:r>
        <w:rPr>
          <w:rFonts w:hint="eastAsia"/>
          <w:szCs w:val="21"/>
        </w:rPr>
        <w:t xml:space="preserve">           </w:t>
      </w:r>
      <w:r>
        <w:rPr>
          <w:szCs w:val="21"/>
        </w:rPr>
        <w:t>C) purpose</w:t>
      </w:r>
      <w:r>
        <w:rPr>
          <w:rFonts w:hint="eastAsia"/>
          <w:szCs w:val="21"/>
        </w:rPr>
        <w:t xml:space="preserve">       </w:t>
      </w:r>
      <w:r>
        <w:rPr>
          <w:szCs w:val="21"/>
        </w:rPr>
        <w:t>D) opportunity</w:t>
      </w:r>
    </w:p>
    <w:p w:rsidR="001E1698" w:rsidRDefault="001E1698" w:rsidP="001E1698">
      <w:pPr>
        <w:ind w:firstLineChars="85" w:firstLine="178"/>
        <w:rPr>
          <w:szCs w:val="21"/>
        </w:rPr>
      </w:pPr>
      <w:r>
        <w:rPr>
          <w:szCs w:val="21"/>
        </w:rPr>
        <w:t>11. A) apply</w:t>
      </w:r>
      <w:r>
        <w:rPr>
          <w:rFonts w:hint="eastAsia"/>
          <w:szCs w:val="21"/>
        </w:rPr>
        <w:t xml:space="preserve">          </w:t>
      </w:r>
      <w:r>
        <w:rPr>
          <w:szCs w:val="21"/>
        </w:rPr>
        <w:t>B) appeal</w:t>
      </w:r>
      <w:r>
        <w:rPr>
          <w:rFonts w:hint="eastAsia"/>
          <w:szCs w:val="21"/>
        </w:rPr>
        <w:t xml:space="preserve">            </w:t>
      </w:r>
      <w:r>
        <w:rPr>
          <w:szCs w:val="21"/>
        </w:rPr>
        <w:t>C) turn</w:t>
      </w:r>
      <w:r>
        <w:rPr>
          <w:rFonts w:hint="eastAsia"/>
          <w:szCs w:val="21"/>
        </w:rPr>
        <w:t xml:space="preserve">          </w:t>
      </w:r>
      <w:r>
        <w:rPr>
          <w:szCs w:val="21"/>
        </w:rPr>
        <w:t>D) stick</w:t>
      </w:r>
    </w:p>
    <w:p w:rsidR="001E1698" w:rsidRDefault="001E1698" w:rsidP="001E1698">
      <w:pPr>
        <w:ind w:firstLineChars="85" w:firstLine="178"/>
        <w:rPr>
          <w:szCs w:val="21"/>
        </w:rPr>
      </w:pPr>
      <w:r>
        <w:rPr>
          <w:szCs w:val="21"/>
        </w:rPr>
        <w:t>12. A) its</w:t>
      </w:r>
      <w:r>
        <w:rPr>
          <w:rFonts w:hint="eastAsia"/>
          <w:szCs w:val="21"/>
        </w:rPr>
        <w:t xml:space="preserve">            </w:t>
      </w:r>
      <w:r>
        <w:rPr>
          <w:szCs w:val="21"/>
        </w:rPr>
        <w:t>B) our</w:t>
      </w:r>
      <w:r>
        <w:rPr>
          <w:rFonts w:hint="eastAsia"/>
          <w:szCs w:val="21"/>
        </w:rPr>
        <w:t xml:space="preserve">               </w:t>
      </w:r>
      <w:r>
        <w:rPr>
          <w:szCs w:val="21"/>
        </w:rPr>
        <w:t>C) your</w:t>
      </w:r>
      <w:r>
        <w:rPr>
          <w:rFonts w:hint="eastAsia"/>
          <w:szCs w:val="21"/>
        </w:rPr>
        <w:t xml:space="preserve">          </w:t>
      </w:r>
      <w:r>
        <w:rPr>
          <w:szCs w:val="21"/>
        </w:rPr>
        <w:t>D) their</w:t>
      </w:r>
    </w:p>
    <w:p w:rsidR="001E1698" w:rsidRDefault="001E1698" w:rsidP="001E1698">
      <w:pPr>
        <w:ind w:firstLineChars="85" w:firstLine="178"/>
        <w:rPr>
          <w:szCs w:val="21"/>
        </w:rPr>
      </w:pPr>
      <w:r>
        <w:rPr>
          <w:szCs w:val="21"/>
        </w:rPr>
        <w:t>13. A) concerning</w:t>
      </w:r>
      <w:r>
        <w:rPr>
          <w:rFonts w:hint="eastAsia"/>
          <w:szCs w:val="21"/>
        </w:rPr>
        <w:t xml:space="preserve">     </w:t>
      </w:r>
      <w:r>
        <w:rPr>
          <w:szCs w:val="21"/>
        </w:rPr>
        <w:t>B) following</w:t>
      </w:r>
      <w:r>
        <w:rPr>
          <w:rFonts w:hint="eastAsia"/>
          <w:szCs w:val="21"/>
        </w:rPr>
        <w:t xml:space="preserve">         </w:t>
      </w:r>
      <w:r>
        <w:rPr>
          <w:szCs w:val="21"/>
        </w:rPr>
        <w:t>C) disregarding</w:t>
      </w:r>
      <w:r>
        <w:rPr>
          <w:rFonts w:hint="eastAsia"/>
          <w:szCs w:val="21"/>
        </w:rPr>
        <w:t xml:space="preserve">     </w:t>
      </w:r>
      <w:r>
        <w:rPr>
          <w:szCs w:val="21"/>
        </w:rPr>
        <w:t>D) considering</w:t>
      </w:r>
    </w:p>
    <w:p w:rsidR="001E1698" w:rsidRDefault="001E1698" w:rsidP="001E1698">
      <w:pPr>
        <w:ind w:firstLineChars="85" w:firstLine="178"/>
        <w:rPr>
          <w:szCs w:val="21"/>
        </w:rPr>
      </w:pPr>
      <w:r>
        <w:rPr>
          <w:szCs w:val="21"/>
        </w:rPr>
        <w:t>14. A) requirements</w:t>
      </w:r>
      <w:r>
        <w:rPr>
          <w:rFonts w:hint="eastAsia"/>
          <w:szCs w:val="21"/>
        </w:rPr>
        <w:t xml:space="preserve">   </w:t>
      </w:r>
      <w:r>
        <w:rPr>
          <w:szCs w:val="21"/>
        </w:rPr>
        <w:t>B) preferences</w:t>
      </w:r>
      <w:r>
        <w:rPr>
          <w:rFonts w:hint="eastAsia"/>
          <w:szCs w:val="21"/>
        </w:rPr>
        <w:t xml:space="preserve">        </w:t>
      </w:r>
      <w:r>
        <w:rPr>
          <w:szCs w:val="21"/>
        </w:rPr>
        <w:t>C) tendencies</w:t>
      </w:r>
      <w:r>
        <w:rPr>
          <w:rFonts w:hint="eastAsia"/>
          <w:szCs w:val="21"/>
        </w:rPr>
        <w:t xml:space="preserve">       </w:t>
      </w:r>
      <w:r>
        <w:rPr>
          <w:szCs w:val="21"/>
        </w:rPr>
        <w:t>D) ambitions</w:t>
      </w:r>
    </w:p>
    <w:p w:rsidR="001E1698" w:rsidRDefault="001E1698" w:rsidP="001E1698">
      <w:pPr>
        <w:ind w:firstLineChars="85" w:firstLine="178"/>
        <w:rPr>
          <w:szCs w:val="21"/>
        </w:rPr>
      </w:pPr>
      <w:r>
        <w:rPr>
          <w:szCs w:val="21"/>
        </w:rPr>
        <w:t>15. A) a</w:t>
      </w:r>
      <w:r>
        <w:rPr>
          <w:rFonts w:hint="eastAsia"/>
          <w:szCs w:val="21"/>
        </w:rPr>
        <w:t xml:space="preserve">             </w:t>
      </w:r>
      <w:r>
        <w:rPr>
          <w:szCs w:val="21"/>
        </w:rPr>
        <w:t>B) any</w:t>
      </w:r>
      <w:r>
        <w:rPr>
          <w:rFonts w:hint="eastAsia"/>
          <w:szCs w:val="21"/>
        </w:rPr>
        <w:t xml:space="preserve">              </w:t>
      </w:r>
      <w:r>
        <w:rPr>
          <w:szCs w:val="21"/>
        </w:rPr>
        <w:t>C) the</w:t>
      </w:r>
      <w:r>
        <w:rPr>
          <w:rFonts w:hint="eastAsia"/>
          <w:szCs w:val="21"/>
        </w:rPr>
        <w:t xml:space="preserve">            </w:t>
      </w:r>
      <w:r>
        <w:rPr>
          <w:szCs w:val="21"/>
        </w:rPr>
        <w:t>D) no</w:t>
      </w:r>
    </w:p>
    <w:p w:rsidR="001E1698" w:rsidRDefault="001E1698" w:rsidP="001E1698">
      <w:pPr>
        <w:ind w:firstLineChars="85" w:firstLine="178"/>
        <w:rPr>
          <w:szCs w:val="21"/>
        </w:rPr>
      </w:pPr>
      <w:r>
        <w:rPr>
          <w:szCs w:val="21"/>
        </w:rPr>
        <w:t>16. A) Therefore</w:t>
      </w:r>
      <w:r>
        <w:rPr>
          <w:rFonts w:hint="eastAsia"/>
          <w:szCs w:val="21"/>
        </w:rPr>
        <w:t xml:space="preserve">      </w:t>
      </w:r>
      <w:r>
        <w:rPr>
          <w:szCs w:val="21"/>
        </w:rPr>
        <w:t>B) However</w:t>
      </w:r>
      <w:r>
        <w:rPr>
          <w:rFonts w:hint="eastAsia"/>
          <w:szCs w:val="21"/>
        </w:rPr>
        <w:t xml:space="preserve">          </w:t>
      </w:r>
      <w:r>
        <w:rPr>
          <w:szCs w:val="21"/>
        </w:rPr>
        <w:t>C) Moreover</w:t>
      </w:r>
      <w:r>
        <w:rPr>
          <w:rFonts w:hint="eastAsia"/>
          <w:szCs w:val="21"/>
        </w:rPr>
        <w:t xml:space="preserve">       </w:t>
      </w:r>
      <w:r>
        <w:rPr>
          <w:szCs w:val="21"/>
        </w:rPr>
        <w:t>D) Nevertheless</w:t>
      </w:r>
    </w:p>
    <w:p w:rsidR="001E1698" w:rsidRDefault="001E1698" w:rsidP="001E1698">
      <w:pPr>
        <w:ind w:firstLineChars="85" w:firstLine="178"/>
        <w:rPr>
          <w:szCs w:val="21"/>
        </w:rPr>
      </w:pPr>
      <w:r>
        <w:rPr>
          <w:szCs w:val="21"/>
        </w:rPr>
        <w:lastRenderedPageBreak/>
        <w:t>17. A) mass</w:t>
      </w:r>
      <w:r>
        <w:rPr>
          <w:rFonts w:hint="eastAsia"/>
          <w:szCs w:val="21"/>
        </w:rPr>
        <w:t xml:space="preserve">          </w:t>
      </w:r>
      <w:r>
        <w:rPr>
          <w:szCs w:val="21"/>
        </w:rPr>
        <w:t>B) majority</w:t>
      </w:r>
      <w:r>
        <w:rPr>
          <w:rFonts w:hint="eastAsia"/>
          <w:szCs w:val="21"/>
        </w:rPr>
        <w:t xml:space="preserve">           </w:t>
      </w:r>
      <w:r>
        <w:rPr>
          <w:szCs w:val="21"/>
        </w:rPr>
        <w:t>C) minority</w:t>
      </w:r>
      <w:r>
        <w:rPr>
          <w:rFonts w:hint="eastAsia"/>
          <w:szCs w:val="21"/>
        </w:rPr>
        <w:t xml:space="preserve">        </w:t>
      </w:r>
      <w:r>
        <w:rPr>
          <w:szCs w:val="21"/>
        </w:rPr>
        <w:t>D) multitude</w:t>
      </w:r>
    </w:p>
    <w:p w:rsidR="001E1698" w:rsidRDefault="001E1698" w:rsidP="001E1698">
      <w:pPr>
        <w:ind w:firstLineChars="85" w:firstLine="178"/>
        <w:rPr>
          <w:szCs w:val="21"/>
        </w:rPr>
      </w:pPr>
      <w:r>
        <w:rPr>
          <w:szCs w:val="21"/>
        </w:rPr>
        <w:t>18. A) proposal</w:t>
      </w:r>
      <w:r>
        <w:rPr>
          <w:rFonts w:hint="eastAsia"/>
          <w:szCs w:val="21"/>
        </w:rPr>
        <w:t xml:space="preserve">       </w:t>
      </w:r>
      <w:r>
        <w:rPr>
          <w:szCs w:val="21"/>
        </w:rPr>
        <w:t>B) suggestion</w:t>
      </w:r>
      <w:r>
        <w:rPr>
          <w:rFonts w:hint="eastAsia"/>
          <w:szCs w:val="21"/>
        </w:rPr>
        <w:t xml:space="preserve">         </w:t>
      </w:r>
      <w:r>
        <w:rPr>
          <w:szCs w:val="21"/>
        </w:rPr>
        <w:t>C) appraisal</w:t>
      </w:r>
      <w:r>
        <w:rPr>
          <w:rFonts w:hint="eastAsia"/>
          <w:szCs w:val="21"/>
        </w:rPr>
        <w:t xml:space="preserve">        </w:t>
      </w:r>
      <w:r>
        <w:rPr>
          <w:szCs w:val="21"/>
        </w:rPr>
        <w:t>D) consideration</w:t>
      </w:r>
    </w:p>
    <w:p w:rsidR="001E1698" w:rsidRDefault="001E1698" w:rsidP="001E1698">
      <w:pPr>
        <w:ind w:firstLineChars="85" w:firstLine="178"/>
        <w:rPr>
          <w:szCs w:val="21"/>
        </w:rPr>
      </w:pPr>
      <w:r>
        <w:rPr>
          <w:szCs w:val="21"/>
        </w:rPr>
        <w:t>19. A) towards</w:t>
      </w:r>
      <w:r>
        <w:rPr>
          <w:rFonts w:hint="eastAsia"/>
          <w:szCs w:val="21"/>
        </w:rPr>
        <w:t xml:space="preserve">        </w:t>
      </w:r>
      <w:r>
        <w:rPr>
          <w:szCs w:val="21"/>
        </w:rPr>
        <w:t>B) against</w:t>
      </w:r>
      <w:r>
        <w:rPr>
          <w:rFonts w:hint="eastAsia"/>
          <w:szCs w:val="21"/>
        </w:rPr>
        <w:t xml:space="preserve">            </w:t>
      </w:r>
      <w:r>
        <w:rPr>
          <w:szCs w:val="21"/>
        </w:rPr>
        <w:t>C) without</w:t>
      </w:r>
      <w:r>
        <w:rPr>
          <w:rFonts w:hint="eastAsia"/>
          <w:szCs w:val="21"/>
        </w:rPr>
        <w:t xml:space="preserve">         </w:t>
      </w:r>
      <w:r>
        <w:rPr>
          <w:szCs w:val="21"/>
        </w:rPr>
        <w:t>D) out of</w:t>
      </w:r>
    </w:p>
    <w:p w:rsidR="001E1698" w:rsidRDefault="001E1698" w:rsidP="001E1698">
      <w:pPr>
        <w:ind w:firstLineChars="85" w:firstLine="178"/>
        <w:rPr>
          <w:szCs w:val="21"/>
        </w:rPr>
      </w:pPr>
      <w:r>
        <w:rPr>
          <w:szCs w:val="21"/>
        </w:rPr>
        <w:t>20. A) turns</w:t>
      </w:r>
      <w:r>
        <w:rPr>
          <w:rFonts w:hint="eastAsia"/>
          <w:szCs w:val="21"/>
        </w:rPr>
        <w:t xml:space="preserve">          </w:t>
      </w:r>
      <w:r>
        <w:rPr>
          <w:szCs w:val="21"/>
        </w:rPr>
        <w:t>B) parts</w:t>
      </w:r>
      <w:r>
        <w:rPr>
          <w:rFonts w:hint="eastAsia"/>
          <w:szCs w:val="21"/>
        </w:rPr>
        <w:t xml:space="preserve">              </w:t>
      </w:r>
      <w:r>
        <w:rPr>
          <w:szCs w:val="21"/>
        </w:rPr>
        <w:t>C) risks</w:t>
      </w:r>
      <w:r>
        <w:rPr>
          <w:rFonts w:hint="eastAsia"/>
          <w:szCs w:val="21"/>
        </w:rPr>
        <w:t xml:space="preserve">           </w:t>
      </w:r>
      <w:r>
        <w:rPr>
          <w:szCs w:val="21"/>
        </w:rPr>
        <w:t>D) choices</w:t>
      </w:r>
    </w:p>
    <w:p w:rsidR="001E1698" w:rsidRDefault="001E1698" w:rsidP="001E1698">
      <w:pPr>
        <w:rPr>
          <w:rFonts w:ascii="Batang" w:hAnsi="Batang"/>
          <w:b/>
        </w:rPr>
      </w:pPr>
    </w:p>
    <w:p w:rsidR="001E1698" w:rsidRDefault="001E1698" w:rsidP="001E1698">
      <w:pPr>
        <w:numPr>
          <w:ilvl w:val="0"/>
          <w:numId w:val="4"/>
        </w:numPr>
        <w:tabs>
          <w:tab w:val="clear" w:pos="495"/>
          <w:tab w:val="left" w:pos="420"/>
        </w:tabs>
        <w:ind w:left="420" w:hanging="420"/>
        <w:rPr>
          <w:rFonts w:ascii="Batang" w:eastAsia="Batang" w:hAnsi="Batang"/>
        </w:rPr>
      </w:pPr>
      <w:r>
        <w:rPr>
          <w:rFonts w:ascii="Batang" w:eastAsia="Batang" w:hAnsi="Batang" w:hint="eastAsia"/>
          <w:b/>
        </w:rPr>
        <w:t>Writing</w:t>
      </w:r>
      <w:r>
        <w:rPr>
          <w:rFonts w:ascii="Batang" w:eastAsia="Batang" w:hAnsi="Batang" w:hint="eastAsia"/>
          <w:sz w:val="24"/>
        </w:rPr>
        <w:t>（每小</w:t>
      </w:r>
      <w:r>
        <w:rPr>
          <w:rFonts w:ascii="Batang" w:hint="eastAsia"/>
          <w:sz w:val="24"/>
        </w:rPr>
        <w:t>题</w:t>
      </w:r>
      <w:r>
        <w:rPr>
          <w:rFonts w:ascii="Batang" w:eastAsia="Batang" w:hAnsi="Batang" w:hint="eastAsia"/>
          <w:sz w:val="24"/>
        </w:rPr>
        <w:t>20分，共20分）</w:t>
      </w:r>
    </w:p>
    <w:p w:rsidR="001E1698" w:rsidRDefault="001E1698" w:rsidP="001E1698">
      <w:pPr>
        <w:rPr>
          <w:rFonts w:ascii="Batang" w:hAnsi="Batang"/>
          <w:b/>
        </w:rPr>
      </w:pPr>
      <w:r>
        <w:rPr>
          <w:rFonts w:ascii="Batang" w:eastAsia="Batang" w:hAnsi="Batang" w:hint="eastAsia"/>
          <w:b/>
        </w:rPr>
        <w:t xml:space="preserve">Directions: Write an essay of 200~250 words on the topic of </w:t>
      </w:r>
      <w:r>
        <w:rPr>
          <w:rFonts w:ascii="Batang" w:eastAsia="Batang" w:hAnsi="Batang"/>
          <w:b/>
        </w:rPr>
        <w:t>“</w:t>
      </w:r>
      <w:r>
        <w:rPr>
          <w:rFonts w:ascii="Batang" w:eastAsia="Batang" w:hAnsi="Batang" w:hint="eastAsia"/>
          <w:b/>
        </w:rPr>
        <w:t>How to Protect Our Environment?</w:t>
      </w:r>
      <w:r>
        <w:rPr>
          <w:rFonts w:ascii="Batang" w:eastAsia="Batang" w:hAnsi="Batang"/>
          <w:b/>
        </w:rPr>
        <w:t>”</w:t>
      </w:r>
      <w:r>
        <w:rPr>
          <w:rFonts w:ascii="Batang" w:eastAsia="Batang" w:hAnsi="Batang" w:hint="eastAsia"/>
          <w:b/>
        </w:rPr>
        <w:t xml:space="preserve"> Discuss at least three ways to protect our environment. </w:t>
      </w:r>
      <w:r>
        <w:rPr>
          <w:rFonts w:ascii="Batang" w:eastAsia="Batang" w:hAnsi="Batang"/>
          <w:b/>
        </w:rPr>
        <w:t>Y</w:t>
      </w:r>
      <w:r>
        <w:rPr>
          <w:rFonts w:ascii="Batang" w:eastAsia="Batang" w:hAnsi="Batang" w:hint="eastAsia"/>
          <w:b/>
        </w:rPr>
        <w:t xml:space="preserve">ou should present your points of view clearly. </w:t>
      </w:r>
      <w:r>
        <w:rPr>
          <w:rFonts w:ascii="Batang" w:eastAsia="Batang" w:hAnsi="Batang"/>
          <w:b/>
        </w:rPr>
        <w:t>W</w:t>
      </w:r>
      <w:r>
        <w:rPr>
          <w:rFonts w:ascii="Batang" w:eastAsia="Batang" w:hAnsi="Batang" w:hint="eastAsia"/>
          <w:b/>
        </w:rPr>
        <w:t>rite your essay on the Answer Sheet.</w:t>
      </w:r>
    </w:p>
    <w:p w:rsidR="001E1698" w:rsidRDefault="001E1698" w:rsidP="001E1698">
      <w:pPr>
        <w:pStyle w:val="1"/>
        <w:jc w:val="center"/>
      </w:pPr>
      <w:r>
        <w:rPr>
          <w:rFonts w:ascii="宋体" w:hAnsi="宋体"/>
          <w:sz w:val="24"/>
          <w:szCs w:val="24"/>
        </w:rPr>
        <w:br w:type="page"/>
      </w:r>
      <w:bookmarkStart w:id="2" w:name="_Toc499134192"/>
      <w:bookmarkStart w:id="3" w:name="_Toc26287818"/>
      <w:r>
        <w:rPr>
          <w:rFonts w:hint="eastAsia"/>
        </w:rPr>
        <w:lastRenderedPageBreak/>
        <w:t>《英语阅读》</w:t>
      </w:r>
      <w:bookmarkEnd w:id="2"/>
      <w:bookmarkEnd w:id="3"/>
    </w:p>
    <w:p w:rsidR="001E1698" w:rsidRDefault="001E1698" w:rsidP="001E1698"/>
    <w:p w:rsidR="001E1698" w:rsidRDefault="001E1698" w:rsidP="001E1698">
      <w:pPr>
        <w:spacing w:line="560" w:lineRule="exact"/>
        <w:jc w:val="center"/>
        <w:rPr>
          <w:rFonts w:ascii="宋体" w:hAnsi="宋体"/>
          <w:b/>
          <w:bCs/>
          <w:sz w:val="28"/>
          <w:szCs w:val="28"/>
        </w:rPr>
      </w:pPr>
      <w:r>
        <w:rPr>
          <w:rFonts w:ascii="宋体" w:hAnsi="宋体" w:hint="eastAsia"/>
          <w:sz w:val="28"/>
          <w:szCs w:val="28"/>
        </w:rPr>
        <w:t>Ⅰ、</w:t>
      </w:r>
      <w:r>
        <w:rPr>
          <w:rFonts w:ascii="宋体" w:hAnsi="宋体" w:hint="eastAsia"/>
          <w:b/>
          <w:bCs/>
          <w:sz w:val="28"/>
          <w:szCs w:val="28"/>
        </w:rPr>
        <w:t>考试内容及要求</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考试内容依照英语专业本科二年级教学大纲的要求。考生能读能读懂英美国家出版的中等难度的文章及新闻报道；能掌握所读材料的主旨大意，了解说明主旨大意的事实和细节；既理解字面意义，又能根据所读材料进行判断和理解；既理解个别句子的意义，也理解上下文的逻辑关系。本科目考试采用多项选择的形式。</w:t>
      </w:r>
    </w:p>
    <w:p w:rsidR="001E1698" w:rsidRDefault="001E1698" w:rsidP="001E1698">
      <w:pPr>
        <w:spacing w:line="560" w:lineRule="exact"/>
        <w:ind w:firstLineChars="200" w:firstLine="560"/>
        <w:rPr>
          <w:rFonts w:ascii="宋体" w:hAnsi="宋体"/>
          <w:sz w:val="28"/>
          <w:szCs w:val="28"/>
        </w:rPr>
      </w:pPr>
    </w:p>
    <w:p w:rsidR="001E1698" w:rsidRDefault="001E1698" w:rsidP="001E1698">
      <w:pPr>
        <w:spacing w:line="560" w:lineRule="exact"/>
        <w:jc w:val="center"/>
        <w:rPr>
          <w:rFonts w:ascii="宋体" w:hAnsi="宋体"/>
          <w:b/>
          <w:sz w:val="28"/>
          <w:szCs w:val="28"/>
        </w:rPr>
      </w:pPr>
      <w:r>
        <w:rPr>
          <w:rFonts w:ascii="宋体" w:hAnsi="宋体" w:hint="eastAsia"/>
          <w:sz w:val="28"/>
          <w:szCs w:val="28"/>
        </w:rPr>
        <w:t>Ⅱ、</w:t>
      </w:r>
      <w:r>
        <w:rPr>
          <w:rFonts w:ascii="宋体" w:hAnsi="宋体" w:hint="eastAsia"/>
          <w:b/>
          <w:sz w:val="28"/>
          <w:szCs w:val="28"/>
        </w:rPr>
        <w:t>考试形式及试卷结构</w:t>
      </w:r>
    </w:p>
    <w:p w:rsidR="001E1698" w:rsidRDefault="001E1698" w:rsidP="001E1698">
      <w:pPr>
        <w:spacing w:line="560" w:lineRule="exact"/>
        <w:ind w:firstLineChars="200" w:firstLine="562"/>
        <w:rPr>
          <w:rFonts w:ascii="宋体" w:hAnsi="宋体"/>
          <w:sz w:val="28"/>
          <w:szCs w:val="28"/>
        </w:rPr>
      </w:pPr>
      <w:r w:rsidRPr="00B10909">
        <w:rPr>
          <w:rFonts w:ascii="宋体" w:hAnsi="宋体" w:hint="eastAsia"/>
          <w:b/>
          <w:sz w:val="28"/>
          <w:szCs w:val="28"/>
        </w:rPr>
        <w:t>本考试为闭卷、笔试，考试时间为1</w:t>
      </w:r>
      <w:r w:rsidRPr="00B10909">
        <w:rPr>
          <w:rFonts w:ascii="宋体" w:hAnsi="宋体"/>
          <w:b/>
          <w:sz w:val="28"/>
          <w:szCs w:val="28"/>
        </w:rPr>
        <w:t>2</w:t>
      </w:r>
      <w:r w:rsidRPr="00B10909">
        <w:rPr>
          <w:rFonts w:ascii="宋体" w:hAnsi="宋体" w:hint="eastAsia"/>
          <w:b/>
          <w:sz w:val="28"/>
          <w:szCs w:val="28"/>
        </w:rPr>
        <w:t>0分钟</w:t>
      </w:r>
      <w:r>
        <w:rPr>
          <w:rFonts w:ascii="宋体" w:hAnsi="宋体" w:hint="eastAsia"/>
          <w:sz w:val="28"/>
          <w:szCs w:val="28"/>
        </w:rPr>
        <w:t>，试卷满分为1</w:t>
      </w:r>
      <w:r>
        <w:rPr>
          <w:rFonts w:ascii="宋体" w:hAnsi="宋体"/>
          <w:sz w:val="28"/>
          <w:szCs w:val="28"/>
        </w:rPr>
        <w:t>0</w:t>
      </w:r>
      <w:r>
        <w:rPr>
          <w:rFonts w:ascii="宋体" w:hAnsi="宋体" w:hint="eastAsia"/>
          <w:sz w:val="28"/>
          <w:szCs w:val="28"/>
        </w:rPr>
        <w:t>0分。共有3个部分：句子的理解、完形填空、阅读理解</w:t>
      </w:r>
    </w:p>
    <w:p w:rsidR="001E1698" w:rsidRDefault="001E1698" w:rsidP="001E1698">
      <w:pPr>
        <w:spacing w:line="560" w:lineRule="exact"/>
        <w:ind w:firstLineChars="200" w:firstLine="562"/>
        <w:rPr>
          <w:rFonts w:ascii="宋体" w:hAnsi="宋体"/>
          <w:b/>
          <w:bCs/>
          <w:sz w:val="28"/>
          <w:szCs w:val="28"/>
        </w:rPr>
      </w:pPr>
      <w:r>
        <w:rPr>
          <w:rFonts w:ascii="宋体" w:hAnsi="宋体" w:hint="eastAsia"/>
          <w:b/>
          <w:bCs/>
          <w:sz w:val="28"/>
          <w:szCs w:val="28"/>
        </w:rPr>
        <w:t>（一）句子的理解</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1．测试要求：掌握基础阶段认知词汇，并能正确、熟练运用其中的3000～4000个单词及其最基本的搭配。能根据所给的句字进行判断和理解；既理解个别单词或段语的意义，也理解句字中的具体含义。</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2．测试形式：本部分采用多项选择。要求考生从所给的A、B、C、D四个选项中选出一个最佳答案。共20小题，即一小题1 分。此部分总分值为20分。</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3．测试目的：本部分主要测试学生在基础阶段所要求掌握的词汇的运用程度。</w:t>
      </w:r>
    </w:p>
    <w:p w:rsidR="001E1698" w:rsidRDefault="001E1698" w:rsidP="001E1698">
      <w:pPr>
        <w:spacing w:line="560" w:lineRule="exact"/>
        <w:ind w:firstLine="480"/>
        <w:rPr>
          <w:rFonts w:ascii="宋体" w:hAnsi="宋体"/>
          <w:b/>
          <w:bCs/>
          <w:sz w:val="28"/>
          <w:szCs w:val="28"/>
        </w:rPr>
      </w:pPr>
      <w:r>
        <w:rPr>
          <w:rFonts w:ascii="宋体" w:hAnsi="宋体" w:hint="eastAsia"/>
          <w:b/>
          <w:bCs/>
          <w:sz w:val="28"/>
          <w:szCs w:val="28"/>
        </w:rPr>
        <w:t>（二）完形填空</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lastRenderedPageBreak/>
        <w:t>1．测试要求：</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 xml:space="preserve"> 能在全面理解所给短文内容的基础上，选择一个最佳答案使短文意思和结构恢复完整。</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2．测试形式：</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本部分采用多项选择题。在一篇约250个单词、题材熟悉、难度中等的短文中留出20个空白。每个空白为一题，每题有四个选择。填空涉及词汇、语法及语篇知识。本部分共20小题，即一小题1．5分。此部分总分值为30分。</w:t>
      </w:r>
    </w:p>
    <w:p w:rsidR="001E1698" w:rsidRDefault="001E1698" w:rsidP="001E1698">
      <w:pPr>
        <w:numPr>
          <w:ilvl w:val="0"/>
          <w:numId w:val="6"/>
        </w:numPr>
        <w:tabs>
          <w:tab w:val="left" w:pos="1080"/>
        </w:tabs>
        <w:spacing w:line="560" w:lineRule="exact"/>
        <w:rPr>
          <w:rFonts w:ascii="宋体" w:hAnsi="宋体"/>
          <w:sz w:val="28"/>
          <w:szCs w:val="28"/>
        </w:rPr>
      </w:pPr>
      <w:r>
        <w:rPr>
          <w:rFonts w:ascii="宋体" w:hAnsi="宋体" w:hint="eastAsia"/>
          <w:sz w:val="28"/>
          <w:szCs w:val="28"/>
        </w:rPr>
        <w:t>测试目的：测试学生的综合语言知识和技能。</w:t>
      </w:r>
    </w:p>
    <w:p w:rsidR="001E1698" w:rsidRDefault="001E1698" w:rsidP="001E1698">
      <w:pPr>
        <w:spacing w:line="560" w:lineRule="exact"/>
        <w:rPr>
          <w:rFonts w:ascii="宋体" w:hAnsi="宋体"/>
          <w:b/>
          <w:bCs/>
          <w:sz w:val="28"/>
          <w:szCs w:val="28"/>
        </w:rPr>
      </w:pPr>
      <w:r>
        <w:rPr>
          <w:rFonts w:ascii="宋体" w:hAnsi="宋体" w:hint="eastAsia"/>
          <w:sz w:val="28"/>
          <w:szCs w:val="28"/>
        </w:rPr>
        <w:t xml:space="preserve">   </w:t>
      </w:r>
      <w:r>
        <w:rPr>
          <w:rFonts w:ascii="宋体" w:hAnsi="宋体" w:hint="eastAsia"/>
          <w:b/>
          <w:bCs/>
          <w:sz w:val="28"/>
          <w:szCs w:val="28"/>
        </w:rPr>
        <w:t xml:space="preserve"> （三）阅读理解</w:t>
      </w:r>
    </w:p>
    <w:p w:rsidR="001E1698" w:rsidRDefault="001E1698" w:rsidP="001E1698">
      <w:pPr>
        <w:spacing w:line="560" w:lineRule="exact"/>
        <w:ind w:firstLineChars="253" w:firstLine="708"/>
        <w:rPr>
          <w:rFonts w:ascii="宋体" w:hAnsi="宋体"/>
          <w:sz w:val="28"/>
          <w:szCs w:val="28"/>
        </w:rPr>
      </w:pPr>
      <w:r>
        <w:rPr>
          <w:rFonts w:ascii="宋体" w:hAnsi="宋体" w:hint="eastAsia"/>
          <w:sz w:val="28"/>
          <w:szCs w:val="28"/>
        </w:rPr>
        <w:t>1．测试要求：</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（1）能读懂英美国家出版的中等难度的文章及新闻报道。</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（2）能掌握所读材料的主旨大意，了解说明主旨大意的事实和细节；既理解字面意义，又能根据所读材料进行判断和理解；既理解个别句子的意义，也理解上下文的逻辑关系。</w:t>
      </w:r>
    </w:p>
    <w:p w:rsidR="001E1698" w:rsidRDefault="001E1698" w:rsidP="001E1698">
      <w:pPr>
        <w:spacing w:line="560" w:lineRule="exact"/>
        <w:ind w:firstLineChars="253" w:firstLine="708"/>
        <w:rPr>
          <w:rFonts w:ascii="宋体" w:hAnsi="宋体"/>
          <w:sz w:val="28"/>
          <w:szCs w:val="28"/>
        </w:rPr>
      </w:pPr>
      <w:r>
        <w:rPr>
          <w:rFonts w:ascii="宋体" w:hAnsi="宋体" w:hint="eastAsia"/>
          <w:sz w:val="28"/>
          <w:szCs w:val="28"/>
        </w:rPr>
        <w:t>2.测试形式：</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本部分由两种题型构成：对错选择题和多项选择题。对错选择题要求考生从给出的陈述句中判断正确还是错误；多项选择题要求考生从四个选项中选出最佳答案。本部分共50小题，其中对错选择题15小题，即一小题1 分；多项选择题35小题，即一小题1 分。此部分总分值为50分。</w:t>
      </w:r>
    </w:p>
    <w:p w:rsidR="001E1698" w:rsidRDefault="001E1698" w:rsidP="001E1698">
      <w:pPr>
        <w:spacing w:line="560" w:lineRule="exact"/>
        <w:ind w:left="1" w:firstLineChars="253" w:firstLine="708"/>
        <w:rPr>
          <w:rFonts w:ascii="宋体" w:hAnsi="宋体"/>
          <w:sz w:val="28"/>
          <w:szCs w:val="28"/>
        </w:rPr>
      </w:pPr>
      <w:r>
        <w:rPr>
          <w:rFonts w:ascii="宋体" w:hAnsi="宋体" w:hint="eastAsia"/>
          <w:sz w:val="28"/>
          <w:szCs w:val="28"/>
        </w:rPr>
        <w:t>3.测试目的：</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本部分测试学生通过阅读获取有关信息的能力，考核学生掌握相关阅读策略和技巧的程度，既要求准确性，也要求一定的阅读速度。</w:t>
      </w:r>
    </w:p>
    <w:p w:rsidR="001E1698" w:rsidRDefault="001E1698" w:rsidP="001E1698">
      <w:pPr>
        <w:spacing w:line="560" w:lineRule="exact"/>
        <w:ind w:firstLineChars="253" w:firstLine="708"/>
        <w:rPr>
          <w:rFonts w:ascii="宋体" w:hAnsi="宋体"/>
          <w:sz w:val="28"/>
          <w:szCs w:val="28"/>
        </w:rPr>
      </w:pPr>
      <w:r>
        <w:rPr>
          <w:rFonts w:ascii="宋体" w:hAnsi="宋体" w:hint="eastAsia"/>
          <w:sz w:val="28"/>
          <w:szCs w:val="28"/>
        </w:rPr>
        <w:lastRenderedPageBreak/>
        <w:t>4.选材原则：</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（1）题材广泛，包括社会、科技、文化、经济、日常知识、人物传记等。</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（2）体裁多样，包括记叙文、描写文、说明文、议论文等。</w:t>
      </w:r>
    </w:p>
    <w:p w:rsidR="001E1698" w:rsidRDefault="001E1698" w:rsidP="001E1698">
      <w:pPr>
        <w:spacing w:line="560" w:lineRule="exact"/>
        <w:ind w:firstLineChars="200" w:firstLine="560"/>
        <w:rPr>
          <w:rFonts w:ascii="宋体" w:hAnsi="宋体"/>
          <w:sz w:val="28"/>
          <w:szCs w:val="28"/>
        </w:rPr>
      </w:pPr>
      <w:r>
        <w:rPr>
          <w:rFonts w:ascii="宋体" w:hAnsi="宋体" w:hint="eastAsia"/>
          <w:sz w:val="28"/>
          <w:szCs w:val="28"/>
        </w:rPr>
        <w:t>（3）阅读材料的语言难度适中，关键词汇不超出四级水平。</w:t>
      </w:r>
    </w:p>
    <w:p w:rsidR="001E1698" w:rsidRDefault="001E1698" w:rsidP="001E1698">
      <w:pPr>
        <w:spacing w:line="560" w:lineRule="exact"/>
        <w:ind w:firstLineChars="200" w:firstLine="560"/>
        <w:rPr>
          <w:rFonts w:ascii="宋体" w:hAnsi="宋体"/>
          <w:sz w:val="28"/>
          <w:szCs w:val="28"/>
        </w:rPr>
      </w:pPr>
    </w:p>
    <w:p w:rsidR="001E1698" w:rsidRDefault="001E1698" w:rsidP="001E1698">
      <w:pPr>
        <w:spacing w:line="560" w:lineRule="exact"/>
        <w:jc w:val="center"/>
        <w:rPr>
          <w:rFonts w:ascii="宋体" w:hAnsi="宋体"/>
          <w:b/>
          <w:bCs/>
          <w:sz w:val="28"/>
          <w:szCs w:val="28"/>
        </w:rPr>
      </w:pPr>
      <w:r>
        <w:rPr>
          <w:rFonts w:ascii="宋体" w:hAnsi="宋体" w:hint="eastAsia"/>
          <w:b/>
          <w:bCs/>
          <w:sz w:val="28"/>
          <w:szCs w:val="28"/>
        </w:rPr>
        <w:t>Ⅲ、考试参考书目</w:t>
      </w:r>
    </w:p>
    <w:p w:rsidR="001E1698" w:rsidRDefault="001E1698" w:rsidP="001E1698">
      <w:pPr>
        <w:numPr>
          <w:ilvl w:val="0"/>
          <w:numId w:val="7"/>
        </w:numPr>
        <w:spacing w:line="560" w:lineRule="exact"/>
        <w:jc w:val="left"/>
        <w:rPr>
          <w:rFonts w:ascii="宋体" w:hAnsi="宋体"/>
          <w:sz w:val="28"/>
          <w:szCs w:val="28"/>
        </w:rPr>
      </w:pPr>
      <w:r>
        <w:rPr>
          <w:rFonts w:ascii="宋体" w:hAnsi="宋体" w:hint="eastAsia"/>
          <w:sz w:val="28"/>
          <w:szCs w:val="28"/>
        </w:rPr>
        <w:t>《英语阅读技巧与实践 1（基本阅读技巧）》（第四版），刘学明总主编，湖南师范大学出版社</w:t>
      </w:r>
    </w:p>
    <w:p w:rsidR="001E1698" w:rsidRDefault="001E1698" w:rsidP="001E1698">
      <w:pPr>
        <w:numPr>
          <w:ilvl w:val="0"/>
          <w:numId w:val="7"/>
        </w:numPr>
        <w:spacing w:line="560" w:lineRule="exact"/>
        <w:jc w:val="left"/>
        <w:rPr>
          <w:rFonts w:ascii="宋体" w:hAnsi="宋体"/>
          <w:sz w:val="28"/>
          <w:szCs w:val="28"/>
        </w:rPr>
      </w:pPr>
      <w:r>
        <w:rPr>
          <w:rFonts w:ascii="宋体" w:hAnsi="宋体" w:hint="eastAsia"/>
          <w:sz w:val="28"/>
          <w:szCs w:val="28"/>
        </w:rPr>
        <w:t>《英语阅读技巧与实践 5（批判性阅读）》（第四版），刘学明总主编，湖南师范大学出版社</w:t>
      </w:r>
    </w:p>
    <w:p w:rsidR="001E1698" w:rsidRDefault="001E1698" w:rsidP="001E1698">
      <w:pPr>
        <w:spacing w:line="500" w:lineRule="exact"/>
        <w:jc w:val="center"/>
        <w:rPr>
          <w:rFonts w:ascii="宋体" w:hAnsi="宋体"/>
          <w:b/>
          <w:bCs/>
          <w:sz w:val="28"/>
          <w:szCs w:val="28"/>
        </w:rPr>
      </w:pPr>
    </w:p>
    <w:p w:rsidR="001E1698" w:rsidRDefault="001E1698" w:rsidP="001E1698">
      <w:pPr>
        <w:spacing w:line="500" w:lineRule="exact"/>
        <w:jc w:val="center"/>
        <w:rPr>
          <w:rFonts w:ascii="宋体" w:hAnsi="宋体"/>
          <w:b/>
          <w:bCs/>
          <w:sz w:val="28"/>
          <w:szCs w:val="28"/>
        </w:rPr>
      </w:pPr>
      <w:r>
        <w:rPr>
          <w:rFonts w:ascii="宋体" w:hAnsi="宋体" w:hint="eastAsia"/>
          <w:b/>
          <w:bCs/>
          <w:sz w:val="28"/>
          <w:szCs w:val="28"/>
        </w:rPr>
        <w:t>Ⅳ、题型及示例</w:t>
      </w:r>
    </w:p>
    <w:p w:rsidR="001E1698" w:rsidRDefault="001E1698" w:rsidP="001E1698">
      <w:pPr>
        <w:jc w:val="center"/>
        <w:rPr>
          <w:sz w:val="28"/>
          <w:szCs w:val="28"/>
        </w:rPr>
      </w:pPr>
      <w:r>
        <w:rPr>
          <w:rFonts w:hint="eastAsia"/>
          <w:b/>
          <w:sz w:val="28"/>
          <w:szCs w:val="28"/>
        </w:rPr>
        <w:t>岭南师范学院</w:t>
      </w:r>
      <w:r>
        <w:rPr>
          <w:rFonts w:hint="eastAsia"/>
          <w:b/>
          <w:sz w:val="28"/>
          <w:szCs w:val="28"/>
        </w:rPr>
        <w:t>XXXX</w:t>
      </w:r>
      <w:r>
        <w:rPr>
          <w:rFonts w:hint="eastAsia"/>
          <w:b/>
          <w:sz w:val="28"/>
          <w:szCs w:val="28"/>
        </w:rPr>
        <w:t>年本科插班生考试试卷</w:t>
      </w:r>
    </w:p>
    <w:p w:rsidR="001E1698" w:rsidRDefault="001E1698" w:rsidP="001E1698">
      <w:pPr>
        <w:jc w:val="center"/>
        <w:rPr>
          <w:sz w:val="28"/>
          <w:szCs w:val="28"/>
        </w:rPr>
      </w:pPr>
      <w:r>
        <w:rPr>
          <w:rFonts w:hint="eastAsia"/>
          <w:sz w:val="28"/>
          <w:szCs w:val="28"/>
        </w:rPr>
        <w:t>英语阅读（</w:t>
      </w:r>
      <w:r>
        <w:rPr>
          <w:rFonts w:hint="eastAsia"/>
          <w:sz w:val="28"/>
          <w:szCs w:val="28"/>
        </w:rPr>
        <w:t>A</w:t>
      </w:r>
      <w:r>
        <w:rPr>
          <w:rFonts w:hint="eastAsia"/>
          <w:sz w:val="28"/>
          <w:szCs w:val="28"/>
        </w:rPr>
        <w:t>）</w:t>
      </w:r>
    </w:p>
    <w:p w:rsidR="001E1698" w:rsidRDefault="001E1698" w:rsidP="001E1698">
      <w:pPr>
        <w:jc w:val="center"/>
        <w:rPr>
          <w:sz w:val="28"/>
          <w:szCs w:val="28"/>
        </w:rPr>
      </w:pPr>
      <w:r>
        <w:rPr>
          <w:rFonts w:hint="eastAsia"/>
          <w:sz w:val="28"/>
          <w:szCs w:val="28"/>
        </w:rPr>
        <w:t>（考试时间：</w:t>
      </w:r>
      <w:r>
        <w:rPr>
          <w:rFonts w:hint="eastAsia"/>
          <w:sz w:val="28"/>
          <w:szCs w:val="28"/>
        </w:rPr>
        <w:t>120</w:t>
      </w:r>
      <w:r>
        <w:rPr>
          <w:rFonts w:hint="eastAsia"/>
          <w:sz w:val="28"/>
          <w:szCs w:val="28"/>
        </w:rPr>
        <w:t>分钟）</w:t>
      </w:r>
    </w:p>
    <w:p w:rsidR="001E1698" w:rsidRDefault="001E1698" w:rsidP="001E1698">
      <w:pPr>
        <w:spacing w:line="500" w:lineRule="exact"/>
        <w:rPr>
          <w:rFonts w:ascii="宋体" w:hAnsi="宋体"/>
          <w:b/>
          <w:bCs/>
          <w:sz w:val="24"/>
        </w:rPr>
      </w:pPr>
      <w:r>
        <w:rPr>
          <w:rFonts w:ascii="宋体" w:hAnsi="宋体" w:hint="eastAsia"/>
          <w:b/>
          <w:bCs/>
          <w:sz w:val="24"/>
        </w:rPr>
        <w:t xml:space="preserve">Part </w:t>
      </w:r>
      <w:r>
        <w:rPr>
          <w:rFonts w:ascii="宋体" w:hAnsi="宋体"/>
          <w:b/>
          <w:bCs/>
          <w:sz w:val="24"/>
        </w:rPr>
        <w:fldChar w:fldCharType="begin"/>
      </w:r>
      <w:r>
        <w:rPr>
          <w:rFonts w:ascii="宋体" w:hAnsi="宋体"/>
          <w:b/>
          <w:bCs/>
          <w:sz w:val="24"/>
        </w:rPr>
        <w:instrText xml:space="preserve"> </w:instrText>
      </w:r>
      <w:r>
        <w:rPr>
          <w:rFonts w:ascii="宋体" w:hAnsi="宋体" w:hint="eastAsia"/>
          <w:b/>
          <w:bCs/>
          <w:sz w:val="24"/>
        </w:rPr>
        <w:instrText>= 1 \* ROMAN</w:instrText>
      </w:r>
      <w:r>
        <w:rPr>
          <w:rFonts w:ascii="宋体" w:hAnsi="宋体"/>
          <w:b/>
          <w:bCs/>
          <w:sz w:val="24"/>
        </w:rPr>
        <w:instrText xml:space="preserve"> </w:instrText>
      </w:r>
      <w:r>
        <w:rPr>
          <w:rFonts w:ascii="宋体" w:hAnsi="宋体"/>
          <w:b/>
          <w:bCs/>
          <w:sz w:val="24"/>
        </w:rPr>
        <w:fldChar w:fldCharType="separate"/>
      </w:r>
      <w:r>
        <w:rPr>
          <w:rFonts w:ascii="宋体" w:hAnsi="宋体"/>
          <w:b/>
          <w:bCs/>
          <w:sz w:val="24"/>
        </w:rPr>
        <w:t>I</w:t>
      </w:r>
      <w:r>
        <w:rPr>
          <w:rFonts w:ascii="宋体" w:hAnsi="宋体"/>
          <w:b/>
          <w:bCs/>
          <w:sz w:val="24"/>
        </w:rPr>
        <w:fldChar w:fldCharType="end"/>
      </w:r>
      <w:r>
        <w:rPr>
          <w:rFonts w:ascii="宋体" w:hAnsi="宋体" w:hint="eastAsia"/>
          <w:b/>
          <w:bCs/>
          <w:sz w:val="24"/>
        </w:rPr>
        <w:t xml:space="preserve">  Sentence Understanding:20% (每小题1分 共20分)</w:t>
      </w:r>
    </w:p>
    <w:p w:rsidR="001E1698" w:rsidRDefault="001E1698" w:rsidP="001E1698">
      <w:pPr>
        <w:numPr>
          <w:ilvl w:val="0"/>
          <w:numId w:val="8"/>
        </w:numPr>
        <w:tabs>
          <w:tab w:val="left" w:pos="360"/>
        </w:tabs>
        <w:spacing w:line="500" w:lineRule="exact"/>
        <w:rPr>
          <w:rFonts w:ascii="宋体" w:hAnsi="宋体"/>
          <w:sz w:val="24"/>
        </w:rPr>
      </w:pPr>
      <w:r>
        <w:rPr>
          <w:rFonts w:ascii="宋体" w:hAnsi="宋体" w:hint="eastAsia"/>
          <w:sz w:val="24"/>
        </w:rPr>
        <w:t>The learned think themselves superior to the common herd.</w:t>
      </w:r>
    </w:p>
    <w:p w:rsidR="001E1698" w:rsidRDefault="001E1698" w:rsidP="001E1698">
      <w:pPr>
        <w:numPr>
          <w:ilvl w:val="1"/>
          <w:numId w:val="8"/>
        </w:numPr>
        <w:tabs>
          <w:tab w:val="left" w:pos="780"/>
        </w:tabs>
        <w:spacing w:line="500" w:lineRule="exact"/>
        <w:rPr>
          <w:rFonts w:ascii="宋体" w:hAnsi="宋体"/>
          <w:sz w:val="24"/>
        </w:rPr>
      </w:pPr>
      <w:r>
        <w:rPr>
          <w:rFonts w:ascii="宋体" w:hAnsi="宋体" w:hint="eastAsia"/>
          <w:sz w:val="24"/>
        </w:rPr>
        <w:t>People think they are better than others if they are educated.</w:t>
      </w:r>
    </w:p>
    <w:p w:rsidR="001E1698" w:rsidRDefault="001E1698" w:rsidP="001E1698">
      <w:pPr>
        <w:numPr>
          <w:ilvl w:val="1"/>
          <w:numId w:val="8"/>
        </w:numPr>
        <w:tabs>
          <w:tab w:val="left" w:pos="780"/>
        </w:tabs>
        <w:spacing w:line="500" w:lineRule="exact"/>
        <w:rPr>
          <w:rFonts w:ascii="宋体" w:hAnsi="宋体"/>
          <w:sz w:val="24"/>
        </w:rPr>
      </w:pPr>
      <w:r>
        <w:rPr>
          <w:rFonts w:ascii="宋体" w:hAnsi="宋体" w:hint="eastAsia"/>
          <w:sz w:val="24"/>
        </w:rPr>
        <w:t xml:space="preserve">The learned </w:t>
      </w:r>
      <w:r>
        <w:rPr>
          <w:rFonts w:ascii="宋体" w:hAnsi="宋体"/>
          <w:sz w:val="24"/>
        </w:rPr>
        <w:t>scholars</w:t>
      </w:r>
      <w:r>
        <w:rPr>
          <w:rFonts w:ascii="宋体" w:hAnsi="宋体" w:hint="eastAsia"/>
          <w:sz w:val="24"/>
        </w:rPr>
        <w:t xml:space="preserve"> regard themselves as the masters of shepherds and cattle dealers.</w:t>
      </w:r>
    </w:p>
    <w:p w:rsidR="001E1698" w:rsidRDefault="001E1698" w:rsidP="001E1698">
      <w:pPr>
        <w:numPr>
          <w:ilvl w:val="1"/>
          <w:numId w:val="8"/>
        </w:numPr>
        <w:tabs>
          <w:tab w:val="left" w:pos="780"/>
        </w:tabs>
        <w:spacing w:line="500" w:lineRule="exact"/>
        <w:rPr>
          <w:rFonts w:ascii="宋体" w:hAnsi="宋体"/>
          <w:sz w:val="24"/>
        </w:rPr>
      </w:pPr>
      <w:r>
        <w:rPr>
          <w:rFonts w:ascii="宋体" w:hAnsi="宋体" w:hint="eastAsia"/>
          <w:sz w:val="24"/>
        </w:rPr>
        <w:t>Scholars consider themselves the masters of humanity.</w:t>
      </w:r>
    </w:p>
    <w:p w:rsidR="001E1698" w:rsidRDefault="001E1698" w:rsidP="001E1698">
      <w:pPr>
        <w:numPr>
          <w:ilvl w:val="1"/>
          <w:numId w:val="8"/>
        </w:numPr>
        <w:tabs>
          <w:tab w:val="left" w:pos="780"/>
        </w:tabs>
        <w:spacing w:line="500" w:lineRule="exact"/>
        <w:rPr>
          <w:rFonts w:ascii="宋体" w:hAnsi="宋体"/>
          <w:sz w:val="24"/>
        </w:rPr>
      </w:pPr>
      <w:r>
        <w:rPr>
          <w:rFonts w:ascii="宋体" w:hAnsi="宋体" w:hint="eastAsia"/>
          <w:sz w:val="24"/>
        </w:rPr>
        <w:t>Intellectuals think they are better than the ordinary people.</w:t>
      </w:r>
    </w:p>
    <w:p w:rsidR="001E1698" w:rsidRDefault="001E1698" w:rsidP="001E1698">
      <w:pPr>
        <w:numPr>
          <w:ilvl w:val="0"/>
          <w:numId w:val="8"/>
        </w:numPr>
        <w:tabs>
          <w:tab w:val="left" w:pos="360"/>
        </w:tabs>
        <w:spacing w:line="500" w:lineRule="exact"/>
        <w:rPr>
          <w:rFonts w:ascii="宋体" w:hAnsi="宋体"/>
          <w:sz w:val="24"/>
        </w:rPr>
      </w:pPr>
      <w:r>
        <w:rPr>
          <w:rFonts w:ascii="宋体" w:hAnsi="宋体" w:hint="eastAsia"/>
          <w:sz w:val="24"/>
        </w:rPr>
        <w:t>Unless the application of a new discovery is clear and present, most are dubious of its value.</w:t>
      </w:r>
    </w:p>
    <w:p w:rsidR="001E1698" w:rsidRDefault="001E1698" w:rsidP="001E1698">
      <w:pPr>
        <w:numPr>
          <w:ilvl w:val="1"/>
          <w:numId w:val="8"/>
        </w:numPr>
        <w:tabs>
          <w:tab w:val="left" w:pos="780"/>
        </w:tabs>
        <w:spacing w:line="500" w:lineRule="exact"/>
        <w:rPr>
          <w:rFonts w:ascii="宋体" w:hAnsi="宋体"/>
          <w:sz w:val="24"/>
        </w:rPr>
      </w:pPr>
      <w:r>
        <w:rPr>
          <w:rFonts w:ascii="宋体" w:hAnsi="宋体" w:hint="eastAsia"/>
          <w:sz w:val="24"/>
        </w:rPr>
        <w:lastRenderedPageBreak/>
        <w:t>Most people will doubt the value of new discovery if its application is not clear and present.</w:t>
      </w:r>
    </w:p>
    <w:p w:rsidR="001E1698" w:rsidRDefault="001E1698" w:rsidP="001E1698">
      <w:pPr>
        <w:numPr>
          <w:ilvl w:val="1"/>
          <w:numId w:val="8"/>
        </w:numPr>
        <w:tabs>
          <w:tab w:val="left" w:pos="780"/>
        </w:tabs>
        <w:spacing w:line="500" w:lineRule="exact"/>
        <w:rPr>
          <w:rFonts w:ascii="宋体" w:hAnsi="宋体"/>
          <w:sz w:val="24"/>
        </w:rPr>
      </w:pPr>
      <w:r>
        <w:rPr>
          <w:rFonts w:ascii="宋体" w:hAnsi="宋体" w:hint="eastAsia"/>
          <w:sz w:val="24"/>
        </w:rPr>
        <w:t>The value of a new discovery is most dubious unless it can be applied clearly and presently.</w:t>
      </w:r>
    </w:p>
    <w:p w:rsidR="001E1698" w:rsidRDefault="001E1698" w:rsidP="001E1698">
      <w:pPr>
        <w:numPr>
          <w:ilvl w:val="1"/>
          <w:numId w:val="8"/>
        </w:numPr>
        <w:tabs>
          <w:tab w:val="left" w:pos="780"/>
        </w:tabs>
        <w:spacing w:line="500" w:lineRule="exact"/>
        <w:ind w:rightChars="12" w:right="25"/>
        <w:rPr>
          <w:rFonts w:ascii="宋体" w:hAnsi="宋体"/>
          <w:sz w:val="24"/>
        </w:rPr>
      </w:pPr>
      <w:r>
        <w:rPr>
          <w:rFonts w:ascii="宋体" w:hAnsi="宋体" w:hint="eastAsia"/>
          <w:sz w:val="24"/>
        </w:rPr>
        <w:t>Unless one clearly presents the application of a new discovery, its value will become most dubious.</w:t>
      </w:r>
    </w:p>
    <w:p w:rsidR="001E1698" w:rsidRDefault="001E1698" w:rsidP="001E1698">
      <w:pPr>
        <w:numPr>
          <w:ilvl w:val="1"/>
          <w:numId w:val="8"/>
        </w:numPr>
        <w:tabs>
          <w:tab w:val="left" w:pos="780"/>
        </w:tabs>
        <w:spacing w:line="500" w:lineRule="exact"/>
        <w:ind w:rightChars="12" w:right="25"/>
        <w:rPr>
          <w:rFonts w:ascii="宋体" w:hAnsi="宋体"/>
          <w:sz w:val="24"/>
        </w:rPr>
      </w:pPr>
      <w:r>
        <w:rPr>
          <w:rFonts w:ascii="宋体" w:hAnsi="宋体" w:hint="eastAsia"/>
          <w:sz w:val="24"/>
        </w:rPr>
        <w:t xml:space="preserve">The value of the application of a new discovery, </w:t>
      </w:r>
      <w:r>
        <w:rPr>
          <w:rFonts w:ascii="宋体" w:hAnsi="宋体"/>
          <w:sz w:val="24"/>
        </w:rPr>
        <w:t>unless</w:t>
      </w:r>
      <w:r>
        <w:rPr>
          <w:rFonts w:ascii="宋体" w:hAnsi="宋体" w:hint="eastAsia"/>
          <w:sz w:val="24"/>
        </w:rPr>
        <w:t xml:space="preserve"> it is clear and present, will be obscure to most people.</w:t>
      </w:r>
    </w:p>
    <w:p w:rsidR="001E1698" w:rsidRDefault="001E1698" w:rsidP="001E1698">
      <w:pPr>
        <w:numPr>
          <w:ilvl w:val="0"/>
          <w:numId w:val="8"/>
        </w:numPr>
        <w:tabs>
          <w:tab w:val="left" w:pos="360"/>
        </w:tabs>
        <w:spacing w:line="500" w:lineRule="exact"/>
        <w:ind w:rightChars="12" w:right="25"/>
        <w:rPr>
          <w:rFonts w:ascii="宋体" w:hAnsi="宋体"/>
          <w:sz w:val="24"/>
        </w:rPr>
      </w:pPr>
      <w:r>
        <w:rPr>
          <w:rFonts w:ascii="宋体" w:hAnsi="宋体" w:hint="eastAsia"/>
          <w:sz w:val="24"/>
        </w:rPr>
        <w:t>Really good cooks are few and far between.</w:t>
      </w:r>
    </w:p>
    <w:p w:rsidR="001E1698" w:rsidRDefault="001E1698" w:rsidP="001E1698">
      <w:pPr>
        <w:numPr>
          <w:ilvl w:val="1"/>
          <w:numId w:val="8"/>
        </w:numPr>
        <w:tabs>
          <w:tab w:val="left" w:pos="780"/>
        </w:tabs>
        <w:spacing w:line="500" w:lineRule="exact"/>
        <w:ind w:rightChars="12" w:right="25"/>
        <w:rPr>
          <w:rFonts w:ascii="宋体" w:hAnsi="宋体"/>
          <w:sz w:val="24"/>
        </w:rPr>
      </w:pPr>
      <w:r>
        <w:rPr>
          <w:rFonts w:ascii="宋体" w:hAnsi="宋体" w:hint="eastAsia"/>
          <w:sz w:val="24"/>
        </w:rPr>
        <w:t>Really good cooks are few and their relationship is remote.</w:t>
      </w:r>
    </w:p>
    <w:p w:rsidR="001E1698" w:rsidRDefault="001E1698" w:rsidP="001E1698">
      <w:pPr>
        <w:numPr>
          <w:ilvl w:val="1"/>
          <w:numId w:val="8"/>
        </w:numPr>
        <w:tabs>
          <w:tab w:val="left" w:pos="780"/>
        </w:tabs>
        <w:spacing w:line="500" w:lineRule="exact"/>
        <w:ind w:rightChars="12" w:right="25"/>
        <w:rPr>
          <w:rFonts w:ascii="宋体" w:hAnsi="宋体"/>
          <w:sz w:val="24"/>
        </w:rPr>
      </w:pPr>
      <w:r>
        <w:rPr>
          <w:rFonts w:ascii="宋体" w:hAnsi="宋体" w:hint="eastAsia"/>
          <w:sz w:val="24"/>
        </w:rPr>
        <w:t>Really good cooks are very few in number.</w:t>
      </w:r>
    </w:p>
    <w:p w:rsidR="001E1698" w:rsidRDefault="001E1698" w:rsidP="001E1698">
      <w:pPr>
        <w:numPr>
          <w:ilvl w:val="1"/>
          <w:numId w:val="8"/>
        </w:numPr>
        <w:tabs>
          <w:tab w:val="left" w:pos="780"/>
        </w:tabs>
        <w:spacing w:line="500" w:lineRule="exact"/>
        <w:ind w:rightChars="12" w:right="25"/>
        <w:rPr>
          <w:rFonts w:ascii="宋体" w:hAnsi="宋体"/>
          <w:sz w:val="24"/>
        </w:rPr>
      </w:pPr>
      <w:r>
        <w:rPr>
          <w:rFonts w:ascii="宋体" w:hAnsi="宋体" w:hint="eastAsia"/>
          <w:sz w:val="24"/>
        </w:rPr>
        <w:t>The competition between really good cooks is very keen.</w:t>
      </w:r>
    </w:p>
    <w:p w:rsidR="001E1698" w:rsidRDefault="001E1698" w:rsidP="001E1698">
      <w:pPr>
        <w:numPr>
          <w:ilvl w:val="1"/>
          <w:numId w:val="8"/>
        </w:numPr>
        <w:tabs>
          <w:tab w:val="left" w:pos="780"/>
        </w:tabs>
        <w:spacing w:line="500" w:lineRule="exact"/>
        <w:ind w:rightChars="12" w:right="25"/>
        <w:rPr>
          <w:rFonts w:ascii="宋体" w:hAnsi="宋体"/>
          <w:sz w:val="24"/>
        </w:rPr>
      </w:pPr>
      <w:r>
        <w:rPr>
          <w:rFonts w:ascii="宋体" w:hAnsi="宋体" w:hint="eastAsia"/>
          <w:sz w:val="24"/>
        </w:rPr>
        <w:t>The houses of really good cooks are widely separated.</w:t>
      </w:r>
    </w:p>
    <w:p w:rsidR="001E1698" w:rsidRDefault="001E1698" w:rsidP="001E1698">
      <w:pPr>
        <w:spacing w:line="500" w:lineRule="exact"/>
        <w:ind w:left="420" w:rightChars="12" w:right="25"/>
        <w:rPr>
          <w:rFonts w:ascii="宋体" w:hAnsi="宋体"/>
          <w:b/>
          <w:bCs/>
          <w:sz w:val="24"/>
        </w:rPr>
      </w:pPr>
      <w:r>
        <w:rPr>
          <w:rFonts w:ascii="宋体" w:hAnsi="宋体" w:hint="eastAsia"/>
          <w:sz w:val="24"/>
        </w:rPr>
        <w:t xml:space="preserve">             </w:t>
      </w:r>
      <w:r>
        <w:rPr>
          <w:rFonts w:ascii="宋体" w:hAnsi="宋体" w:hint="eastAsia"/>
          <w:b/>
          <w:bCs/>
          <w:sz w:val="24"/>
        </w:rPr>
        <w:t>(OMITTED)</w:t>
      </w:r>
    </w:p>
    <w:p w:rsidR="001E1698" w:rsidRDefault="001E1698" w:rsidP="001E1698">
      <w:pPr>
        <w:spacing w:line="500" w:lineRule="exact"/>
        <w:ind w:rightChars="12" w:right="25"/>
        <w:rPr>
          <w:rFonts w:ascii="宋体" w:hAnsi="宋体"/>
          <w:b/>
          <w:bCs/>
          <w:sz w:val="24"/>
        </w:rPr>
      </w:pPr>
      <w:r>
        <w:rPr>
          <w:rFonts w:ascii="宋体" w:hAnsi="宋体" w:hint="eastAsia"/>
          <w:b/>
          <w:bCs/>
          <w:sz w:val="24"/>
        </w:rPr>
        <w:t xml:space="preserve">Part </w:t>
      </w:r>
      <w:r>
        <w:rPr>
          <w:rFonts w:ascii="宋体" w:hAnsi="宋体"/>
          <w:b/>
          <w:bCs/>
          <w:sz w:val="24"/>
        </w:rPr>
        <w:fldChar w:fldCharType="begin"/>
      </w:r>
      <w:r>
        <w:rPr>
          <w:rFonts w:ascii="宋体" w:hAnsi="宋体"/>
          <w:b/>
          <w:bCs/>
          <w:sz w:val="24"/>
        </w:rPr>
        <w:instrText xml:space="preserve"> </w:instrText>
      </w:r>
      <w:r>
        <w:rPr>
          <w:rFonts w:ascii="宋体" w:hAnsi="宋体" w:hint="eastAsia"/>
          <w:b/>
          <w:bCs/>
          <w:sz w:val="24"/>
        </w:rPr>
        <w:instrText>= 2 \* ROMAN</w:instrText>
      </w:r>
      <w:r>
        <w:rPr>
          <w:rFonts w:ascii="宋体" w:hAnsi="宋体"/>
          <w:b/>
          <w:bCs/>
          <w:sz w:val="24"/>
        </w:rPr>
        <w:instrText xml:space="preserve"> </w:instrText>
      </w:r>
      <w:r>
        <w:rPr>
          <w:rFonts w:ascii="宋体" w:hAnsi="宋体"/>
          <w:b/>
          <w:bCs/>
          <w:sz w:val="24"/>
        </w:rPr>
        <w:fldChar w:fldCharType="separate"/>
      </w:r>
      <w:r>
        <w:rPr>
          <w:rFonts w:ascii="宋体" w:hAnsi="宋体"/>
          <w:b/>
          <w:bCs/>
          <w:sz w:val="24"/>
        </w:rPr>
        <w:t>II</w:t>
      </w:r>
      <w:r>
        <w:rPr>
          <w:rFonts w:ascii="宋体" w:hAnsi="宋体"/>
          <w:b/>
          <w:bCs/>
          <w:sz w:val="24"/>
        </w:rPr>
        <w:fldChar w:fldCharType="end"/>
      </w:r>
      <w:r>
        <w:rPr>
          <w:rFonts w:ascii="宋体" w:hAnsi="宋体" w:hint="eastAsia"/>
          <w:b/>
          <w:bCs/>
          <w:sz w:val="24"/>
        </w:rPr>
        <w:t>.Cloze Test 30%(每小题1.5分 共30分)</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     People who are studied a foreign language know that it can be one of life</w:t>
      </w:r>
      <w:r>
        <w:rPr>
          <w:rFonts w:ascii="宋体" w:hAnsi="宋体"/>
          <w:sz w:val="24"/>
        </w:rPr>
        <w:t>’</w:t>
      </w:r>
      <w:r>
        <w:rPr>
          <w:rFonts w:ascii="宋体" w:hAnsi="宋体" w:hint="eastAsia"/>
          <w:sz w:val="24"/>
        </w:rPr>
        <w:t>s most 21_____experience;they also know how much effort it 22______.Faced with the prospect of endless hours of learning vocabulary, memorizing grammar rules, and practicing pronunciation, many people simply abandon23_____of ever achieving a high level of fluency. Over the years, many students and teachers have developed useful 24____to make language-learning smoother, faster and hopefully, more enjoyable.</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     Remembering vocabulary necessary to 25_____oneself in 26_____language is the difficulty that many learners say causes the most anxiety. Expert opinions differ on the specific number of words a second-language learner needs to know to achieve 27____,but they generally agree that it is several thousand. Although it is possible to </w:t>
      </w:r>
      <w:r>
        <w:rPr>
          <w:rFonts w:ascii="宋体" w:hAnsi="宋体" w:hint="eastAsia"/>
          <w:sz w:val="24"/>
        </w:rPr>
        <w:lastRenderedPageBreak/>
        <w:t xml:space="preserve">learn the </w:t>
      </w:r>
      <w:r>
        <w:rPr>
          <w:rFonts w:ascii="宋体" w:hAnsi="宋体"/>
          <w:sz w:val="24"/>
        </w:rPr>
        <w:t>meaning</w:t>
      </w:r>
      <w:r>
        <w:rPr>
          <w:rFonts w:ascii="宋体" w:hAnsi="宋体" w:hint="eastAsia"/>
          <w:sz w:val="24"/>
        </w:rPr>
        <w:t xml:space="preserve"> and usage to a large number of 28_______, it can also be extremely time-consuming. One way that many teachers suggest accelerating the vocabulary-building is by using mnemonics.</w:t>
      </w:r>
    </w:p>
    <w:p w:rsidR="001E1698" w:rsidRDefault="001E1698" w:rsidP="001E1698">
      <w:pPr>
        <w:spacing w:line="500" w:lineRule="exact"/>
        <w:ind w:rightChars="12" w:right="25" w:firstLine="630"/>
        <w:rPr>
          <w:rFonts w:ascii="宋体" w:hAnsi="宋体"/>
          <w:b/>
          <w:bCs/>
          <w:sz w:val="24"/>
        </w:rPr>
      </w:pPr>
      <w:r>
        <w:rPr>
          <w:rFonts w:ascii="宋体" w:hAnsi="宋体" w:hint="eastAsia"/>
          <w:sz w:val="24"/>
        </w:rPr>
        <w:t xml:space="preserve">……   </w:t>
      </w:r>
      <w:r>
        <w:rPr>
          <w:rFonts w:ascii="宋体" w:hAnsi="宋体" w:hint="eastAsia"/>
          <w:b/>
          <w:bCs/>
          <w:sz w:val="24"/>
        </w:rPr>
        <w:t>(OMITTED)</w:t>
      </w:r>
    </w:p>
    <w:p w:rsidR="001E1698" w:rsidRDefault="001E1698" w:rsidP="001E1698">
      <w:pPr>
        <w:spacing w:line="500" w:lineRule="exact"/>
        <w:ind w:rightChars="12" w:right="25"/>
        <w:rPr>
          <w:rFonts w:ascii="宋体" w:hAnsi="宋体"/>
          <w:sz w:val="24"/>
        </w:rPr>
      </w:pPr>
      <w:r>
        <w:rPr>
          <w:rFonts w:ascii="宋体" w:hAnsi="宋体" w:hint="eastAsia"/>
          <w:sz w:val="24"/>
        </w:rPr>
        <w:t>21. A. rewarded  B. rewarding  C. reward  D. rewards</w:t>
      </w:r>
    </w:p>
    <w:p w:rsidR="001E1698" w:rsidRDefault="001E1698" w:rsidP="001E1698">
      <w:pPr>
        <w:spacing w:line="500" w:lineRule="exact"/>
        <w:ind w:rightChars="12" w:right="25"/>
        <w:rPr>
          <w:rFonts w:ascii="宋体" w:hAnsi="宋体"/>
          <w:sz w:val="24"/>
        </w:rPr>
      </w:pPr>
      <w:r>
        <w:rPr>
          <w:rFonts w:ascii="宋体" w:hAnsi="宋体" w:hint="eastAsia"/>
          <w:sz w:val="24"/>
        </w:rPr>
        <w:t>22. A. makes    B. gets       C. offers   D. takes</w:t>
      </w:r>
    </w:p>
    <w:p w:rsidR="001E1698" w:rsidRDefault="001E1698" w:rsidP="001E1698">
      <w:pPr>
        <w:spacing w:line="500" w:lineRule="exact"/>
        <w:ind w:rightChars="12" w:right="25"/>
        <w:rPr>
          <w:rFonts w:ascii="宋体" w:hAnsi="宋体"/>
          <w:sz w:val="24"/>
        </w:rPr>
      </w:pPr>
      <w:r>
        <w:rPr>
          <w:rFonts w:ascii="宋体" w:hAnsi="宋体" w:hint="eastAsia"/>
          <w:sz w:val="24"/>
        </w:rPr>
        <w:t>23. A. hope       B. way     C. method   D. language</w:t>
      </w:r>
    </w:p>
    <w:p w:rsidR="001E1698" w:rsidRDefault="001E1698" w:rsidP="001E1698">
      <w:pPr>
        <w:spacing w:line="500" w:lineRule="exact"/>
        <w:ind w:rightChars="12" w:right="25"/>
        <w:rPr>
          <w:rFonts w:ascii="宋体" w:hAnsi="宋体"/>
          <w:sz w:val="24"/>
        </w:rPr>
      </w:pPr>
      <w:r>
        <w:rPr>
          <w:rFonts w:ascii="宋体" w:hAnsi="宋体" w:hint="eastAsia"/>
          <w:sz w:val="24"/>
        </w:rPr>
        <w:t>24. A. shortcuts   B. grammar   C. study   D. time</w:t>
      </w:r>
    </w:p>
    <w:p w:rsidR="001E1698" w:rsidRDefault="001E1698" w:rsidP="001E1698">
      <w:pPr>
        <w:spacing w:line="500" w:lineRule="exact"/>
        <w:ind w:rightChars="12" w:right="25"/>
        <w:rPr>
          <w:rFonts w:ascii="宋体" w:hAnsi="宋体"/>
          <w:sz w:val="24"/>
        </w:rPr>
      </w:pPr>
      <w:r>
        <w:rPr>
          <w:rFonts w:ascii="宋体" w:hAnsi="宋体" w:hint="eastAsia"/>
          <w:sz w:val="24"/>
        </w:rPr>
        <w:t>25. A. say        B. occur       C. put      D. express</w:t>
      </w:r>
    </w:p>
    <w:p w:rsidR="001E1698" w:rsidRDefault="001E1698" w:rsidP="001E1698">
      <w:pPr>
        <w:spacing w:line="500" w:lineRule="exact"/>
        <w:ind w:rightChars="12" w:right="25"/>
        <w:rPr>
          <w:rFonts w:ascii="宋体" w:hAnsi="宋体"/>
          <w:sz w:val="24"/>
        </w:rPr>
      </w:pPr>
      <w:r>
        <w:rPr>
          <w:rFonts w:ascii="宋体" w:hAnsi="宋体" w:hint="eastAsia"/>
          <w:sz w:val="24"/>
        </w:rPr>
        <w:t>26. A. same      B. mother       C. another  D. his</w:t>
      </w:r>
    </w:p>
    <w:p w:rsidR="001E1698" w:rsidRDefault="001E1698" w:rsidP="001E1698">
      <w:pPr>
        <w:spacing w:line="500" w:lineRule="exact"/>
        <w:ind w:rightChars="12" w:right="25"/>
        <w:rPr>
          <w:rFonts w:ascii="宋体" w:hAnsi="宋体"/>
          <w:sz w:val="24"/>
        </w:rPr>
      </w:pPr>
      <w:r>
        <w:rPr>
          <w:rFonts w:ascii="宋体" w:hAnsi="宋体" w:hint="eastAsia"/>
          <w:sz w:val="24"/>
        </w:rPr>
        <w:t>27. A. master     B. mastery      C. level     D. language</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28. A. words   B. information  C. pronunciation  D. reading  </w:t>
      </w:r>
    </w:p>
    <w:p w:rsidR="001E1698" w:rsidRDefault="001E1698" w:rsidP="001E1698">
      <w:pPr>
        <w:spacing w:line="500" w:lineRule="exact"/>
        <w:ind w:rightChars="12" w:right="25"/>
        <w:rPr>
          <w:rFonts w:ascii="宋体" w:hAnsi="宋体"/>
          <w:b/>
          <w:bCs/>
          <w:sz w:val="24"/>
        </w:rPr>
      </w:pPr>
      <w:r>
        <w:rPr>
          <w:rFonts w:ascii="宋体" w:hAnsi="宋体" w:hint="eastAsia"/>
          <w:sz w:val="24"/>
        </w:rPr>
        <w:t xml:space="preserve">…………    </w:t>
      </w:r>
      <w:r>
        <w:rPr>
          <w:rFonts w:ascii="宋体" w:hAnsi="宋体" w:hint="eastAsia"/>
          <w:b/>
          <w:bCs/>
          <w:sz w:val="24"/>
        </w:rPr>
        <w:t>(OMITTED)</w:t>
      </w:r>
    </w:p>
    <w:p w:rsidR="001E1698" w:rsidRDefault="001E1698" w:rsidP="001E1698">
      <w:pPr>
        <w:spacing w:line="500" w:lineRule="exact"/>
        <w:ind w:rightChars="12" w:right="25"/>
        <w:rPr>
          <w:rFonts w:ascii="宋体" w:hAnsi="宋体"/>
          <w:b/>
          <w:bCs/>
          <w:sz w:val="24"/>
        </w:rPr>
      </w:pPr>
      <w:r>
        <w:rPr>
          <w:rFonts w:ascii="宋体" w:hAnsi="宋体" w:hint="eastAsia"/>
          <w:b/>
          <w:bCs/>
          <w:sz w:val="24"/>
        </w:rPr>
        <w:t xml:space="preserve">Part </w:t>
      </w:r>
      <w:r>
        <w:rPr>
          <w:rFonts w:ascii="宋体" w:hAnsi="宋体"/>
          <w:b/>
          <w:bCs/>
          <w:sz w:val="24"/>
        </w:rPr>
        <w:fldChar w:fldCharType="begin"/>
      </w:r>
      <w:r>
        <w:rPr>
          <w:rFonts w:ascii="宋体" w:hAnsi="宋体"/>
          <w:b/>
          <w:bCs/>
          <w:sz w:val="24"/>
        </w:rPr>
        <w:instrText xml:space="preserve"> </w:instrText>
      </w:r>
      <w:r>
        <w:rPr>
          <w:rFonts w:ascii="宋体" w:hAnsi="宋体" w:hint="eastAsia"/>
          <w:b/>
          <w:bCs/>
          <w:sz w:val="24"/>
        </w:rPr>
        <w:instrText>= 3 \* ROMAN</w:instrText>
      </w:r>
      <w:r>
        <w:rPr>
          <w:rFonts w:ascii="宋体" w:hAnsi="宋体"/>
          <w:b/>
          <w:bCs/>
          <w:sz w:val="24"/>
        </w:rPr>
        <w:instrText xml:space="preserve"> </w:instrText>
      </w:r>
      <w:r>
        <w:rPr>
          <w:rFonts w:ascii="宋体" w:hAnsi="宋体"/>
          <w:b/>
          <w:bCs/>
          <w:sz w:val="24"/>
        </w:rPr>
        <w:fldChar w:fldCharType="separate"/>
      </w:r>
      <w:r>
        <w:rPr>
          <w:rFonts w:ascii="宋体" w:hAnsi="宋体"/>
          <w:b/>
          <w:bCs/>
          <w:sz w:val="24"/>
        </w:rPr>
        <w:t>III</w:t>
      </w:r>
      <w:r>
        <w:rPr>
          <w:rFonts w:ascii="宋体" w:hAnsi="宋体"/>
          <w:b/>
          <w:bCs/>
          <w:sz w:val="24"/>
        </w:rPr>
        <w:fldChar w:fldCharType="end"/>
      </w:r>
      <w:r>
        <w:rPr>
          <w:rFonts w:ascii="宋体" w:hAnsi="宋体" w:hint="eastAsia"/>
          <w:b/>
          <w:bCs/>
          <w:sz w:val="24"/>
        </w:rPr>
        <w:t>.Reading Comprehension:(每小题1分共15分)</w:t>
      </w:r>
    </w:p>
    <w:p w:rsidR="001E1698" w:rsidRDefault="001E1698" w:rsidP="001E1698">
      <w:pPr>
        <w:numPr>
          <w:ilvl w:val="0"/>
          <w:numId w:val="9"/>
        </w:numPr>
        <w:tabs>
          <w:tab w:val="left" w:pos="360"/>
        </w:tabs>
        <w:spacing w:line="500" w:lineRule="exact"/>
        <w:ind w:rightChars="12" w:right="25"/>
        <w:rPr>
          <w:rFonts w:ascii="宋体" w:hAnsi="宋体"/>
          <w:b/>
          <w:bCs/>
          <w:sz w:val="24"/>
        </w:rPr>
      </w:pPr>
      <w:r>
        <w:rPr>
          <w:rFonts w:ascii="宋体" w:hAnsi="宋体" w:hint="eastAsia"/>
          <w:b/>
          <w:bCs/>
          <w:sz w:val="24"/>
        </w:rPr>
        <w:t>True or false questions:15%</w:t>
      </w:r>
    </w:p>
    <w:p w:rsidR="001E1698" w:rsidRDefault="001E1698" w:rsidP="001E1698">
      <w:pPr>
        <w:numPr>
          <w:ilvl w:val="1"/>
          <w:numId w:val="9"/>
        </w:numPr>
        <w:tabs>
          <w:tab w:val="left" w:pos="1140"/>
        </w:tabs>
        <w:spacing w:line="500" w:lineRule="exact"/>
        <w:ind w:rightChars="12" w:right="25"/>
        <w:rPr>
          <w:rFonts w:ascii="宋体" w:hAnsi="宋体"/>
          <w:sz w:val="24"/>
        </w:rPr>
      </w:pPr>
      <w:r>
        <w:rPr>
          <w:rFonts w:ascii="宋体" w:hAnsi="宋体" w:hint="eastAsia"/>
          <w:sz w:val="24"/>
        </w:rPr>
        <w:t xml:space="preserve">  Lightwave Communication</w:t>
      </w:r>
    </w:p>
    <w:p w:rsidR="001E1698" w:rsidRDefault="001E1698" w:rsidP="001E1698">
      <w:pPr>
        <w:spacing w:line="500" w:lineRule="exact"/>
        <w:ind w:rightChars="12" w:right="25" w:firstLine="645"/>
        <w:rPr>
          <w:rFonts w:ascii="宋体" w:hAnsi="宋体"/>
          <w:sz w:val="24"/>
        </w:rPr>
      </w:pPr>
      <w:r>
        <w:rPr>
          <w:rFonts w:ascii="宋体" w:hAnsi="宋体" w:hint="eastAsia"/>
          <w:sz w:val="24"/>
        </w:rPr>
        <w:t>The making of glass is very old industry, at least 4500 years old. Glass has many extraordinary qualities and it is frequently being used in new ways.</w:t>
      </w:r>
    </w:p>
    <w:p w:rsidR="001E1698" w:rsidRDefault="001E1698" w:rsidP="001E1698">
      <w:pPr>
        <w:spacing w:line="500" w:lineRule="exact"/>
        <w:ind w:rightChars="12" w:right="25" w:firstLine="645"/>
        <w:rPr>
          <w:rFonts w:ascii="宋体" w:hAnsi="宋体"/>
          <w:sz w:val="24"/>
        </w:rPr>
      </w:pPr>
      <w:r>
        <w:rPr>
          <w:rFonts w:ascii="宋体" w:hAnsi="宋体" w:hint="eastAsia"/>
          <w:sz w:val="24"/>
        </w:rPr>
        <w:t xml:space="preserve">One of the most </w:t>
      </w:r>
      <w:r>
        <w:rPr>
          <w:rFonts w:ascii="宋体" w:hAnsi="宋体"/>
          <w:sz w:val="24"/>
        </w:rPr>
        <w:t>interesting</w:t>
      </w:r>
      <w:r>
        <w:rPr>
          <w:rFonts w:ascii="宋体" w:hAnsi="宋体" w:hint="eastAsia"/>
          <w:sz w:val="24"/>
        </w:rPr>
        <w:t xml:space="preserve"> uses for glass is in telephone communication. Scientists have developed glass fibres as thin as human hair which are designed to carry light signals. When the light reaches the other end, it is first changed into electrical signs which are in turn converted into sound messages.</w:t>
      </w:r>
    </w:p>
    <w:p w:rsidR="001E1698" w:rsidRDefault="001E1698" w:rsidP="001E1698">
      <w:pPr>
        <w:spacing w:line="500" w:lineRule="exact"/>
        <w:ind w:rightChars="12" w:right="25" w:firstLine="645"/>
        <w:rPr>
          <w:rFonts w:ascii="宋体" w:hAnsi="宋体"/>
          <w:sz w:val="24"/>
        </w:rPr>
      </w:pPr>
      <w:r>
        <w:rPr>
          <w:rFonts w:ascii="宋体" w:hAnsi="宋体" w:hint="eastAsia"/>
          <w:sz w:val="24"/>
        </w:rPr>
        <w:t xml:space="preserve">Called lightwave communication, the new system was used successfully in an experiment in Chicago in 1997. During the experiment, two glass fibres were able to </w:t>
      </w:r>
      <w:r>
        <w:rPr>
          <w:rFonts w:ascii="宋体" w:hAnsi="宋体"/>
          <w:sz w:val="24"/>
        </w:rPr>
        <w:t>carry</w:t>
      </w:r>
      <w:r>
        <w:rPr>
          <w:rFonts w:ascii="宋体" w:hAnsi="宋体" w:hint="eastAsia"/>
          <w:sz w:val="24"/>
        </w:rPr>
        <w:t xml:space="preserve"> 672 conversation at the same time. </w:t>
      </w:r>
      <w:r>
        <w:rPr>
          <w:rFonts w:ascii="宋体" w:hAnsi="宋体" w:hint="eastAsia"/>
          <w:sz w:val="24"/>
        </w:rPr>
        <w:lastRenderedPageBreak/>
        <w:t>The lightwave cable, containing 144glass fibres, has the capability to carry 50000conversation at the same time.</w:t>
      </w:r>
    </w:p>
    <w:p w:rsidR="001E1698" w:rsidRDefault="001E1698" w:rsidP="001E1698">
      <w:pPr>
        <w:spacing w:line="500" w:lineRule="exact"/>
        <w:ind w:rightChars="12" w:right="25" w:firstLine="645"/>
        <w:rPr>
          <w:rFonts w:ascii="宋体" w:hAnsi="宋体"/>
          <w:sz w:val="24"/>
        </w:rPr>
      </w:pPr>
      <w:r>
        <w:rPr>
          <w:rFonts w:ascii="宋体" w:hAnsi="宋体" w:hint="eastAsia"/>
          <w:sz w:val="24"/>
        </w:rPr>
        <w:t>The lightwave communication system has two important advantages. First, the glass fibres cables are smaller and weigh less than copper cables. Second, they cost less.</w:t>
      </w:r>
    </w:p>
    <w:p w:rsidR="001E1698" w:rsidRDefault="001E1698" w:rsidP="001E1698">
      <w:pPr>
        <w:spacing w:line="500" w:lineRule="exact"/>
        <w:ind w:rightChars="12" w:right="25" w:firstLine="645"/>
        <w:rPr>
          <w:rFonts w:ascii="宋体" w:hAnsi="宋体"/>
          <w:sz w:val="24"/>
        </w:rPr>
      </w:pPr>
      <w:r>
        <w:rPr>
          <w:rFonts w:ascii="宋体" w:hAnsi="宋体" w:hint="eastAsia"/>
          <w:sz w:val="24"/>
        </w:rPr>
        <w:t xml:space="preserve">Perhaps it can be said that telephone communication has entered the age of </w:t>
      </w:r>
      <w:r>
        <w:rPr>
          <w:rFonts w:ascii="宋体" w:hAnsi="宋体"/>
          <w:sz w:val="24"/>
        </w:rPr>
        <w:t>light</w:t>
      </w:r>
      <w:r>
        <w:rPr>
          <w:rFonts w:ascii="宋体" w:hAnsi="宋体" w:hint="eastAsia"/>
          <w:sz w:val="24"/>
        </w:rPr>
        <w:t>!</w:t>
      </w:r>
    </w:p>
    <w:p w:rsidR="001E1698" w:rsidRDefault="001E1698" w:rsidP="001E1698">
      <w:pPr>
        <w:spacing w:line="500" w:lineRule="exact"/>
        <w:ind w:rightChars="12" w:right="25"/>
        <w:rPr>
          <w:rFonts w:ascii="宋体" w:hAnsi="宋体"/>
          <w:sz w:val="24"/>
        </w:rPr>
      </w:pPr>
    </w:p>
    <w:p w:rsidR="001E1698" w:rsidRDefault="001E1698" w:rsidP="001E1698">
      <w:pPr>
        <w:spacing w:line="500" w:lineRule="exact"/>
        <w:ind w:rightChars="12" w:right="25"/>
        <w:rPr>
          <w:rFonts w:ascii="宋体" w:hAnsi="宋体"/>
          <w:b/>
          <w:bCs/>
          <w:sz w:val="24"/>
        </w:rPr>
      </w:pPr>
      <w:r>
        <w:rPr>
          <w:rFonts w:ascii="宋体" w:hAnsi="宋体" w:hint="eastAsia"/>
          <w:b/>
          <w:bCs/>
          <w:sz w:val="24"/>
        </w:rPr>
        <w:t>Judge the following statements, whether they are true(T) or false(F):</w:t>
      </w:r>
    </w:p>
    <w:p w:rsidR="001E1698" w:rsidRDefault="001E1698" w:rsidP="001E1698">
      <w:pPr>
        <w:spacing w:line="500" w:lineRule="exact"/>
        <w:ind w:rightChars="12" w:right="25"/>
        <w:rPr>
          <w:rFonts w:ascii="宋体" w:hAnsi="宋体"/>
          <w:sz w:val="24"/>
        </w:rPr>
      </w:pPr>
    </w:p>
    <w:p w:rsidR="001E1698" w:rsidRDefault="001E1698" w:rsidP="001E1698">
      <w:pPr>
        <w:spacing w:line="500" w:lineRule="exact"/>
        <w:ind w:rightChars="12" w:right="25"/>
        <w:rPr>
          <w:rFonts w:ascii="宋体" w:hAnsi="宋体"/>
          <w:sz w:val="24"/>
        </w:rPr>
      </w:pPr>
      <w:r>
        <w:rPr>
          <w:rFonts w:ascii="宋体" w:hAnsi="宋体" w:hint="eastAsia"/>
          <w:sz w:val="24"/>
        </w:rPr>
        <w:t>41.According to the passage, people started to make glass no less than 4500 years ago.</w:t>
      </w:r>
    </w:p>
    <w:p w:rsidR="001E1698" w:rsidRDefault="001E1698" w:rsidP="001E1698">
      <w:pPr>
        <w:spacing w:line="500" w:lineRule="exact"/>
        <w:ind w:rightChars="12" w:right="25"/>
        <w:rPr>
          <w:rFonts w:ascii="宋体" w:hAnsi="宋体"/>
          <w:sz w:val="24"/>
        </w:rPr>
      </w:pPr>
      <w:r>
        <w:rPr>
          <w:rFonts w:ascii="宋体" w:hAnsi="宋体" w:hint="eastAsia"/>
          <w:sz w:val="24"/>
        </w:rPr>
        <w:t>42.One of the extraordinary qualities of glass is that it can carry electric signals.</w:t>
      </w:r>
    </w:p>
    <w:p w:rsidR="001E1698" w:rsidRDefault="001E1698" w:rsidP="001E1698">
      <w:pPr>
        <w:spacing w:line="500" w:lineRule="exact"/>
        <w:ind w:rightChars="12" w:right="25"/>
        <w:rPr>
          <w:rFonts w:ascii="宋体" w:hAnsi="宋体"/>
          <w:sz w:val="24"/>
        </w:rPr>
      </w:pPr>
      <w:r>
        <w:rPr>
          <w:rFonts w:ascii="宋体" w:hAnsi="宋体" w:hint="eastAsia"/>
          <w:sz w:val="24"/>
        </w:rPr>
        <w:t>43.Neither the light nor the electrical signals have to be changed in any way.</w:t>
      </w:r>
    </w:p>
    <w:p w:rsidR="001E1698" w:rsidRDefault="001E1698" w:rsidP="001E1698">
      <w:pPr>
        <w:spacing w:line="500" w:lineRule="exact"/>
        <w:ind w:rightChars="12" w:right="25"/>
        <w:rPr>
          <w:rFonts w:ascii="宋体" w:hAnsi="宋体"/>
          <w:sz w:val="24"/>
        </w:rPr>
      </w:pPr>
      <w:r>
        <w:rPr>
          <w:rFonts w:ascii="宋体" w:hAnsi="宋体" w:hint="eastAsia"/>
          <w:sz w:val="24"/>
        </w:rPr>
        <w:t>44.According to the passage,the new telephone communication system was put into actual use in 1997.</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45.From the passage,you can tell that people glass fibre cables to copper cables, because, in </w:t>
      </w:r>
      <w:r>
        <w:rPr>
          <w:rFonts w:ascii="宋体" w:hAnsi="宋体"/>
          <w:sz w:val="24"/>
        </w:rPr>
        <w:t>comparison</w:t>
      </w:r>
      <w:r>
        <w:rPr>
          <w:rFonts w:ascii="宋体" w:hAnsi="宋体" w:hint="eastAsia"/>
          <w:sz w:val="24"/>
        </w:rPr>
        <w:t xml:space="preserve"> with copper wire, glass fibre is less expensive. </w:t>
      </w:r>
    </w:p>
    <w:p w:rsidR="001E1698" w:rsidRDefault="001E1698" w:rsidP="001E1698">
      <w:pPr>
        <w:spacing w:line="500" w:lineRule="exact"/>
        <w:ind w:rightChars="12" w:right="25"/>
        <w:rPr>
          <w:rFonts w:ascii="宋体" w:hAnsi="宋体"/>
          <w:b/>
          <w:bCs/>
          <w:sz w:val="24"/>
        </w:rPr>
      </w:pPr>
      <w:r>
        <w:rPr>
          <w:rFonts w:ascii="宋体" w:hAnsi="宋体" w:hint="eastAsia"/>
          <w:sz w:val="24"/>
        </w:rPr>
        <w:t xml:space="preserve">          </w:t>
      </w:r>
      <w:r>
        <w:rPr>
          <w:rFonts w:ascii="宋体" w:hAnsi="宋体" w:hint="eastAsia"/>
          <w:b/>
          <w:bCs/>
          <w:sz w:val="24"/>
        </w:rPr>
        <w:t>(OMITTED)</w:t>
      </w:r>
    </w:p>
    <w:p w:rsidR="001E1698" w:rsidRDefault="001E1698" w:rsidP="001E1698">
      <w:pPr>
        <w:numPr>
          <w:ilvl w:val="0"/>
          <w:numId w:val="9"/>
        </w:numPr>
        <w:tabs>
          <w:tab w:val="left" w:pos="360"/>
        </w:tabs>
        <w:spacing w:line="500" w:lineRule="exact"/>
        <w:ind w:rightChars="12" w:right="25"/>
        <w:rPr>
          <w:rFonts w:ascii="宋体" w:hAnsi="宋体"/>
          <w:b/>
          <w:bCs/>
          <w:sz w:val="24"/>
        </w:rPr>
      </w:pPr>
      <w:r>
        <w:rPr>
          <w:rFonts w:ascii="宋体" w:hAnsi="宋体" w:hint="eastAsia"/>
          <w:b/>
          <w:bCs/>
          <w:sz w:val="24"/>
        </w:rPr>
        <w:t>Choose the best answer according to the test.(每小题1分共35分)</w:t>
      </w:r>
    </w:p>
    <w:p w:rsidR="001E1698" w:rsidRDefault="001E1698" w:rsidP="001E1698">
      <w:pPr>
        <w:spacing w:line="500" w:lineRule="exact"/>
        <w:ind w:rightChars="12" w:right="25"/>
        <w:rPr>
          <w:rFonts w:ascii="宋体" w:hAnsi="宋体"/>
          <w:b/>
          <w:bCs/>
          <w:sz w:val="24"/>
        </w:rPr>
      </w:pPr>
      <w:r>
        <w:rPr>
          <w:rFonts w:ascii="宋体" w:hAnsi="宋体" w:hint="eastAsia"/>
          <w:b/>
          <w:bCs/>
          <w:sz w:val="24"/>
        </w:rPr>
        <w:t xml:space="preserve">              (OMITTED)</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 In science the meaning of the word </w:t>
      </w:r>
      <w:r>
        <w:rPr>
          <w:rFonts w:ascii="宋体" w:hAnsi="宋体"/>
          <w:sz w:val="24"/>
        </w:rPr>
        <w:t>“</w:t>
      </w:r>
      <w:r>
        <w:rPr>
          <w:rFonts w:ascii="宋体" w:hAnsi="宋体" w:hint="eastAsia"/>
          <w:sz w:val="24"/>
        </w:rPr>
        <w:t>explain</w:t>
      </w:r>
      <w:r>
        <w:rPr>
          <w:rFonts w:ascii="宋体" w:hAnsi="宋体"/>
          <w:sz w:val="24"/>
        </w:rPr>
        <w:t>”</w:t>
      </w:r>
      <w:r>
        <w:rPr>
          <w:rFonts w:ascii="宋体" w:hAnsi="宋体" w:hint="eastAsia"/>
          <w:sz w:val="24"/>
        </w:rPr>
        <w:t xml:space="preserve"> suffers with civilization </w:t>
      </w:r>
      <w:r>
        <w:rPr>
          <w:rFonts w:ascii="宋体" w:hAnsi="宋体"/>
          <w:sz w:val="24"/>
        </w:rPr>
        <w:t>‘</w:t>
      </w:r>
      <w:r>
        <w:rPr>
          <w:rFonts w:ascii="宋体" w:hAnsi="宋体" w:hint="eastAsia"/>
          <w:sz w:val="24"/>
        </w:rPr>
        <w:t xml:space="preserve">s every step in search of reality. Science cannot really explain electricity, magnetism, and gravitation; their effects can be measured </w:t>
      </w:r>
      <w:r>
        <w:rPr>
          <w:rFonts w:ascii="宋体" w:hAnsi="宋体" w:hint="eastAsia"/>
          <w:sz w:val="24"/>
        </w:rPr>
        <w:lastRenderedPageBreak/>
        <w:t>and predicted , but of their nature no more is known to the modern scientist than to Thales who first speculated on the electrification of amber. Most contemporary physicists reject the notion that man can never discover what these mysterious forces</w:t>
      </w:r>
      <w:r>
        <w:rPr>
          <w:rFonts w:ascii="宋体" w:hAnsi="宋体"/>
          <w:sz w:val="24"/>
        </w:rPr>
        <w:t xml:space="preserve"> “</w:t>
      </w:r>
      <w:r>
        <w:rPr>
          <w:rFonts w:ascii="宋体" w:hAnsi="宋体" w:hint="eastAsia"/>
          <w:sz w:val="24"/>
        </w:rPr>
        <w:t>really</w:t>
      </w:r>
      <w:r>
        <w:rPr>
          <w:rFonts w:ascii="宋体" w:hAnsi="宋体"/>
          <w:sz w:val="24"/>
        </w:rPr>
        <w:t>”</w:t>
      </w:r>
      <w:r>
        <w:rPr>
          <w:rFonts w:ascii="宋体" w:hAnsi="宋体" w:hint="eastAsia"/>
          <w:sz w:val="24"/>
        </w:rPr>
        <w:t xml:space="preserve"> are. Electricity, Bertrand Russell says</w:t>
      </w:r>
      <w:r>
        <w:rPr>
          <w:rFonts w:ascii="宋体" w:hAnsi="宋体"/>
          <w:sz w:val="24"/>
        </w:rPr>
        <w:t>; “</w:t>
      </w:r>
      <w:r>
        <w:rPr>
          <w:rFonts w:ascii="宋体" w:hAnsi="宋体" w:hint="eastAsia"/>
          <w:sz w:val="24"/>
        </w:rPr>
        <w:t>is not a thing, like St. Paul</w:t>
      </w:r>
      <w:r>
        <w:rPr>
          <w:rFonts w:ascii="宋体" w:hAnsi="宋体"/>
          <w:sz w:val="24"/>
        </w:rPr>
        <w:t>’</w:t>
      </w:r>
      <w:r>
        <w:rPr>
          <w:rFonts w:ascii="宋体" w:hAnsi="宋体" w:hint="eastAsia"/>
          <w:sz w:val="24"/>
        </w:rPr>
        <w:t xml:space="preserve">s Cathedral; it is a way in which things behave. When we have told how things behave when they are electrified, and under what circumstances they are electrified, we have told </w:t>
      </w:r>
      <w:r>
        <w:rPr>
          <w:rFonts w:ascii="宋体" w:hAnsi="宋体"/>
          <w:sz w:val="24"/>
        </w:rPr>
        <w:t>all</w:t>
      </w:r>
      <w:r>
        <w:rPr>
          <w:rFonts w:ascii="宋体" w:hAnsi="宋体" w:hint="eastAsia"/>
          <w:sz w:val="24"/>
        </w:rPr>
        <w:t xml:space="preserve"> there is to tell.</w:t>
      </w:r>
      <w:r>
        <w:rPr>
          <w:rFonts w:ascii="宋体" w:hAnsi="宋体"/>
          <w:sz w:val="24"/>
        </w:rPr>
        <w:t>”</w:t>
      </w:r>
      <w:r>
        <w:rPr>
          <w:rFonts w:ascii="宋体" w:hAnsi="宋体" w:hint="eastAsia"/>
          <w:sz w:val="24"/>
        </w:rPr>
        <w:t xml:space="preserve"> Until recently scientists would have disapproved of such an idea. Aristotle, for example, whose natural science dominated Western thought fort two thousand years, believe that man could arrive at an understanding of reality by reasoning from self-evident principles. He felt, for example, that it is a self-evident principles that everything in the universe has its proper place, hence one can deduce that objects fall to the ground because that</w:t>
      </w:r>
      <w:r>
        <w:rPr>
          <w:rFonts w:ascii="宋体" w:hAnsi="宋体"/>
          <w:sz w:val="24"/>
        </w:rPr>
        <w:t>’</w:t>
      </w:r>
      <w:r>
        <w:rPr>
          <w:rFonts w:ascii="宋体" w:hAnsi="宋体" w:hint="eastAsia"/>
          <w:sz w:val="24"/>
        </w:rPr>
        <w:t>s where they belong, and smoke goes up because that</w:t>
      </w:r>
      <w:r>
        <w:rPr>
          <w:rFonts w:ascii="宋体" w:hAnsi="宋体"/>
          <w:sz w:val="24"/>
        </w:rPr>
        <w:t>’</w:t>
      </w:r>
      <w:r>
        <w:rPr>
          <w:rFonts w:ascii="宋体" w:hAnsi="宋体" w:hint="eastAsia"/>
          <w:sz w:val="24"/>
        </w:rPr>
        <w:t xml:space="preserve">s where it belongs. The goal of Aristotelian science was to explain </w:t>
      </w:r>
      <w:r>
        <w:rPr>
          <w:rFonts w:ascii="宋体" w:hAnsi="宋体" w:hint="eastAsia"/>
          <w:b/>
          <w:sz w:val="24"/>
          <w:u w:val="single"/>
        </w:rPr>
        <w:t xml:space="preserve">why </w:t>
      </w:r>
      <w:r>
        <w:rPr>
          <w:rFonts w:ascii="宋体" w:hAnsi="宋体" w:hint="eastAsia"/>
          <w:sz w:val="24"/>
        </w:rPr>
        <w:t xml:space="preserve">things happen. Modern science  was born when Galileo began trying to explain  </w:t>
      </w:r>
      <w:r>
        <w:rPr>
          <w:rFonts w:ascii="宋体" w:hAnsi="宋体" w:hint="eastAsia"/>
          <w:b/>
          <w:sz w:val="24"/>
          <w:u w:val="single"/>
        </w:rPr>
        <w:t>how</w:t>
      </w:r>
      <w:r>
        <w:rPr>
          <w:rFonts w:ascii="宋体" w:hAnsi="宋体" w:hint="eastAsia"/>
          <w:sz w:val="24"/>
        </w:rPr>
        <w:t xml:space="preserve"> things happen and thus originated the method of controlled experiment which now forms the basis of scientific investigation.</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79.The aim of controlled scientific </w:t>
      </w:r>
      <w:r>
        <w:rPr>
          <w:rFonts w:ascii="宋体" w:hAnsi="宋体"/>
          <w:sz w:val="24"/>
        </w:rPr>
        <w:t>experiment</w:t>
      </w:r>
      <w:r>
        <w:rPr>
          <w:rFonts w:ascii="宋体" w:hAnsi="宋体" w:hint="eastAsia"/>
          <w:sz w:val="24"/>
        </w:rPr>
        <w:t>s is ____</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 A. to explain why things happen</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 B. to explain how things happen</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 C. to describe self-evident principles</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 D. to support Aristotelian science</w:t>
      </w:r>
    </w:p>
    <w:p w:rsidR="001E1698" w:rsidRDefault="001E1698" w:rsidP="001E1698">
      <w:pPr>
        <w:spacing w:line="500" w:lineRule="exact"/>
        <w:ind w:rightChars="12" w:right="25"/>
        <w:rPr>
          <w:rFonts w:ascii="宋体" w:hAnsi="宋体"/>
          <w:sz w:val="24"/>
        </w:rPr>
      </w:pPr>
      <w:r>
        <w:rPr>
          <w:rFonts w:ascii="宋体" w:hAnsi="宋体" w:hint="eastAsia"/>
          <w:sz w:val="24"/>
        </w:rPr>
        <w:t>80.What principles most influenced scientific thought for two thousand years?</w:t>
      </w:r>
    </w:p>
    <w:p w:rsidR="001E1698" w:rsidRDefault="001E1698" w:rsidP="001E1698">
      <w:pPr>
        <w:spacing w:line="500" w:lineRule="exact"/>
        <w:ind w:rightChars="12" w:right="25"/>
        <w:rPr>
          <w:rFonts w:ascii="宋体" w:hAnsi="宋体"/>
          <w:sz w:val="24"/>
        </w:rPr>
      </w:pPr>
      <w:r>
        <w:rPr>
          <w:rFonts w:ascii="宋体" w:hAnsi="宋体" w:hint="eastAsia"/>
          <w:sz w:val="24"/>
        </w:rPr>
        <w:t>A. the speculation of  Thales</w:t>
      </w:r>
    </w:p>
    <w:p w:rsidR="001E1698" w:rsidRDefault="001E1698" w:rsidP="001E1698">
      <w:pPr>
        <w:spacing w:line="500" w:lineRule="exact"/>
        <w:ind w:rightChars="12" w:right="25"/>
        <w:rPr>
          <w:rFonts w:ascii="宋体" w:hAnsi="宋体"/>
          <w:sz w:val="24"/>
        </w:rPr>
      </w:pPr>
      <w:r>
        <w:rPr>
          <w:rFonts w:ascii="宋体" w:hAnsi="宋体" w:hint="eastAsia"/>
          <w:sz w:val="24"/>
        </w:rPr>
        <w:lastRenderedPageBreak/>
        <w:t>B. the force of electricitiy, magnetism, and gravity</w:t>
      </w:r>
    </w:p>
    <w:p w:rsidR="001E1698" w:rsidRDefault="001E1698" w:rsidP="001E1698">
      <w:pPr>
        <w:spacing w:line="500" w:lineRule="exact"/>
        <w:ind w:rightChars="12" w:right="25"/>
        <w:rPr>
          <w:rFonts w:ascii="宋体" w:hAnsi="宋体"/>
          <w:sz w:val="24"/>
        </w:rPr>
      </w:pPr>
      <w:r>
        <w:rPr>
          <w:rFonts w:ascii="宋体" w:hAnsi="宋体" w:hint="eastAsia"/>
          <w:sz w:val="24"/>
        </w:rPr>
        <w:t>C. Aristote</w:t>
      </w:r>
      <w:r>
        <w:rPr>
          <w:rFonts w:ascii="宋体" w:hAnsi="宋体"/>
          <w:sz w:val="24"/>
        </w:rPr>
        <w:t>’</w:t>
      </w:r>
      <w:r>
        <w:rPr>
          <w:rFonts w:ascii="宋体" w:hAnsi="宋体" w:hint="eastAsia"/>
          <w:sz w:val="24"/>
        </w:rPr>
        <w:t>s natural science</w:t>
      </w:r>
    </w:p>
    <w:p w:rsidR="001E1698" w:rsidRDefault="001E1698" w:rsidP="001E1698">
      <w:pPr>
        <w:spacing w:line="500" w:lineRule="exact"/>
        <w:ind w:rightChars="12" w:right="25"/>
        <w:rPr>
          <w:rFonts w:ascii="宋体" w:hAnsi="宋体"/>
          <w:sz w:val="24"/>
        </w:rPr>
      </w:pPr>
      <w:r>
        <w:rPr>
          <w:rFonts w:ascii="宋体" w:hAnsi="宋体" w:hint="eastAsia"/>
          <w:sz w:val="24"/>
        </w:rPr>
        <w:t>D. Galileo</w:t>
      </w:r>
      <w:r>
        <w:rPr>
          <w:rFonts w:ascii="宋体" w:hAnsi="宋体"/>
          <w:sz w:val="24"/>
        </w:rPr>
        <w:t>’</w:t>
      </w:r>
      <w:r>
        <w:rPr>
          <w:rFonts w:ascii="宋体" w:hAnsi="宋体" w:hint="eastAsia"/>
          <w:sz w:val="24"/>
        </w:rPr>
        <w:t>s discoveries.</w:t>
      </w:r>
    </w:p>
    <w:p w:rsidR="001E1698" w:rsidRDefault="001E1698" w:rsidP="001E1698">
      <w:pPr>
        <w:spacing w:line="500" w:lineRule="exact"/>
        <w:ind w:rightChars="12" w:right="25"/>
        <w:rPr>
          <w:rFonts w:ascii="宋体" w:hAnsi="宋体"/>
          <w:sz w:val="24"/>
        </w:rPr>
      </w:pPr>
      <w:r>
        <w:rPr>
          <w:rFonts w:ascii="宋体" w:hAnsi="宋体" w:hint="eastAsia"/>
          <w:sz w:val="24"/>
        </w:rPr>
        <w:t>81. Bertrand Russell</w:t>
      </w:r>
      <w:r>
        <w:rPr>
          <w:rFonts w:ascii="宋体" w:hAnsi="宋体"/>
          <w:sz w:val="24"/>
        </w:rPr>
        <w:t>’</w:t>
      </w:r>
      <w:r>
        <w:rPr>
          <w:rFonts w:ascii="宋体" w:hAnsi="宋体" w:hint="eastAsia"/>
          <w:sz w:val="24"/>
        </w:rPr>
        <w:t>s notion about electricity is______</w:t>
      </w:r>
    </w:p>
    <w:p w:rsidR="001E1698" w:rsidRDefault="001E1698" w:rsidP="001E1698">
      <w:pPr>
        <w:spacing w:line="500" w:lineRule="exact"/>
        <w:ind w:rightChars="12" w:right="25"/>
        <w:rPr>
          <w:rFonts w:ascii="宋体" w:hAnsi="宋体"/>
          <w:sz w:val="24"/>
        </w:rPr>
      </w:pPr>
      <w:r>
        <w:rPr>
          <w:rFonts w:ascii="宋体" w:hAnsi="宋体" w:hint="eastAsia"/>
          <w:sz w:val="24"/>
        </w:rPr>
        <w:t>A. disapproved of by most modern scientists.</w:t>
      </w:r>
    </w:p>
    <w:p w:rsidR="001E1698" w:rsidRDefault="001E1698" w:rsidP="001E1698">
      <w:pPr>
        <w:spacing w:line="500" w:lineRule="exact"/>
        <w:ind w:rightChars="12" w:right="25"/>
        <w:rPr>
          <w:rFonts w:ascii="宋体" w:hAnsi="宋体"/>
          <w:sz w:val="24"/>
        </w:rPr>
      </w:pPr>
      <w:r>
        <w:rPr>
          <w:rFonts w:ascii="宋体" w:hAnsi="宋体" w:hint="eastAsia"/>
          <w:sz w:val="24"/>
        </w:rPr>
        <w:t>B. in agreement with Aristote</w:t>
      </w:r>
      <w:r>
        <w:rPr>
          <w:rFonts w:ascii="宋体" w:hAnsi="宋体"/>
          <w:sz w:val="24"/>
        </w:rPr>
        <w:t>’</w:t>
      </w:r>
      <w:r>
        <w:rPr>
          <w:rFonts w:ascii="宋体" w:hAnsi="宋体" w:hint="eastAsia"/>
          <w:sz w:val="24"/>
        </w:rPr>
        <w:t>s theory of self-evident principles.</w:t>
      </w:r>
    </w:p>
    <w:p w:rsidR="001E1698" w:rsidRDefault="001E1698" w:rsidP="001E1698">
      <w:pPr>
        <w:spacing w:line="500" w:lineRule="exact"/>
        <w:ind w:rightChars="12" w:right="25"/>
        <w:rPr>
          <w:rFonts w:ascii="宋体" w:hAnsi="宋体"/>
          <w:sz w:val="24"/>
        </w:rPr>
      </w:pPr>
      <w:r>
        <w:rPr>
          <w:rFonts w:ascii="宋体" w:hAnsi="宋体" w:hint="eastAsia"/>
          <w:sz w:val="24"/>
        </w:rPr>
        <w:t>C. in agreement with scientific investigation directed toward</w:t>
      </w:r>
      <w:r>
        <w:rPr>
          <w:rFonts w:ascii="宋体" w:hAnsi="宋体"/>
          <w:sz w:val="24"/>
        </w:rPr>
        <w:t xml:space="preserve"> “</w:t>
      </w:r>
      <w:r>
        <w:rPr>
          <w:rFonts w:ascii="宋体" w:hAnsi="宋体" w:hint="eastAsia"/>
          <w:sz w:val="24"/>
        </w:rPr>
        <w:t>how</w:t>
      </w:r>
      <w:r>
        <w:rPr>
          <w:rFonts w:ascii="宋体" w:hAnsi="宋体"/>
          <w:sz w:val="24"/>
        </w:rPr>
        <w:t>”</w:t>
      </w:r>
      <w:r>
        <w:rPr>
          <w:rFonts w:ascii="宋体" w:hAnsi="宋体" w:hint="eastAsia"/>
          <w:sz w:val="24"/>
        </w:rPr>
        <w:t xml:space="preserve"> things happen.</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D. in agreement with scientific investigation directed toward </w:t>
      </w:r>
      <w:r>
        <w:rPr>
          <w:rFonts w:ascii="宋体" w:hAnsi="宋体"/>
          <w:sz w:val="24"/>
        </w:rPr>
        <w:t>“</w:t>
      </w:r>
      <w:r>
        <w:rPr>
          <w:rFonts w:ascii="宋体" w:hAnsi="宋体" w:hint="eastAsia"/>
          <w:sz w:val="24"/>
        </w:rPr>
        <w:t>what</w:t>
      </w:r>
      <w:r>
        <w:rPr>
          <w:rFonts w:ascii="宋体" w:hAnsi="宋体"/>
          <w:sz w:val="24"/>
        </w:rPr>
        <w:t>”</w:t>
      </w:r>
      <w:r>
        <w:rPr>
          <w:rFonts w:ascii="宋体" w:hAnsi="宋体" w:hint="eastAsia"/>
          <w:sz w:val="24"/>
        </w:rPr>
        <w:t xml:space="preserve"> things happen.</w:t>
      </w:r>
    </w:p>
    <w:p w:rsidR="001E1698" w:rsidRDefault="001E1698" w:rsidP="001E1698">
      <w:pPr>
        <w:spacing w:line="500" w:lineRule="exact"/>
        <w:ind w:rightChars="12" w:right="25"/>
        <w:rPr>
          <w:rFonts w:ascii="宋体" w:hAnsi="宋体"/>
          <w:sz w:val="24"/>
        </w:rPr>
      </w:pPr>
      <w:r>
        <w:rPr>
          <w:rFonts w:ascii="宋体" w:hAnsi="宋体" w:hint="eastAsia"/>
          <w:sz w:val="24"/>
        </w:rPr>
        <w:t>82. The passage says that until recently scientists disagreed with the idea____</w:t>
      </w:r>
    </w:p>
    <w:p w:rsidR="001E1698" w:rsidRDefault="001E1698" w:rsidP="001E1698">
      <w:pPr>
        <w:spacing w:line="500" w:lineRule="exact"/>
        <w:ind w:rightChars="12" w:right="25"/>
        <w:rPr>
          <w:rFonts w:ascii="宋体" w:hAnsi="宋体"/>
          <w:sz w:val="24"/>
        </w:rPr>
      </w:pPr>
      <w:r>
        <w:rPr>
          <w:rFonts w:ascii="宋体" w:hAnsi="宋体" w:hint="eastAsia"/>
          <w:sz w:val="24"/>
        </w:rPr>
        <w:t>A. that there are mysterious forces in the universe.</w:t>
      </w:r>
    </w:p>
    <w:p w:rsidR="001E1698" w:rsidRDefault="001E1698" w:rsidP="001E1698">
      <w:pPr>
        <w:spacing w:line="500" w:lineRule="exact"/>
        <w:ind w:rightChars="12" w:right="25"/>
        <w:rPr>
          <w:rFonts w:ascii="宋体" w:hAnsi="宋体"/>
          <w:sz w:val="24"/>
        </w:rPr>
      </w:pPr>
      <w:r>
        <w:rPr>
          <w:rFonts w:ascii="宋体" w:hAnsi="宋体" w:hint="eastAsia"/>
          <w:sz w:val="24"/>
        </w:rPr>
        <w:t xml:space="preserve">B. that man cannot discover what forces </w:t>
      </w:r>
      <w:r>
        <w:rPr>
          <w:rFonts w:ascii="宋体" w:hAnsi="宋体"/>
          <w:sz w:val="24"/>
        </w:rPr>
        <w:t>“</w:t>
      </w:r>
      <w:r>
        <w:rPr>
          <w:rFonts w:ascii="宋体" w:hAnsi="宋体" w:hint="eastAsia"/>
          <w:sz w:val="24"/>
        </w:rPr>
        <w:t>really</w:t>
      </w:r>
      <w:r>
        <w:rPr>
          <w:rFonts w:ascii="宋体" w:hAnsi="宋体"/>
          <w:sz w:val="24"/>
        </w:rPr>
        <w:t>”</w:t>
      </w:r>
      <w:r>
        <w:rPr>
          <w:rFonts w:ascii="宋体" w:hAnsi="宋体" w:hint="eastAsia"/>
          <w:sz w:val="24"/>
        </w:rPr>
        <w:t xml:space="preserve"> are.</w:t>
      </w:r>
    </w:p>
    <w:p w:rsidR="001E1698" w:rsidRDefault="001E1698" w:rsidP="001E1698">
      <w:pPr>
        <w:spacing w:line="500" w:lineRule="exact"/>
        <w:ind w:rightChars="12" w:right="25"/>
        <w:rPr>
          <w:rFonts w:ascii="宋体" w:hAnsi="宋体"/>
          <w:sz w:val="24"/>
        </w:rPr>
      </w:pPr>
      <w:r>
        <w:rPr>
          <w:rFonts w:ascii="宋体" w:hAnsi="宋体" w:hint="eastAsia"/>
          <w:sz w:val="24"/>
        </w:rPr>
        <w:t>C .that there are self-evident principles.</w:t>
      </w:r>
    </w:p>
    <w:p w:rsidR="001E1698" w:rsidRDefault="001E1698" w:rsidP="001E1698">
      <w:pPr>
        <w:spacing w:line="500" w:lineRule="exact"/>
        <w:ind w:rightChars="12" w:right="25"/>
        <w:rPr>
          <w:rFonts w:ascii="宋体" w:hAnsi="宋体"/>
          <w:sz w:val="24"/>
        </w:rPr>
      </w:pPr>
      <w:r>
        <w:rPr>
          <w:rFonts w:ascii="宋体" w:hAnsi="宋体" w:hint="eastAsia"/>
          <w:sz w:val="24"/>
        </w:rPr>
        <w:t>D. that we can discover why things behave as they do.</w:t>
      </w:r>
    </w:p>
    <w:p w:rsidR="001E1698" w:rsidRDefault="001E1698" w:rsidP="001E1698">
      <w:pPr>
        <w:spacing w:line="500" w:lineRule="exact"/>
        <w:ind w:rightChars="12" w:right="25"/>
        <w:rPr>
          <w:rFonts w:ascii="宋体" w:hAnsi="宋体"/>
          <w:b/>
          <w:bCs/>
          <w:sz w:val="24"/>
        </w:rPr>
      </w:pPr>
      <w:r>
        <w:rPr>
          <w:rFonts w:ascii="宋体" w:hAnsi="宋体" w:hint="eastAsia"/>
          <w:sz w:val="24"/>
        </w:rPr>
        <w:t xml:space="preserve">                </w:t>
      </w:r>
      <w:r>
        <w:rPr>
          <w:rFonts w:ascii="宋体" w:hAnsi="宋体" w:hint="eastAsia"/>
          <w:b/>
          <w:bCs/>
          <w:sz w:val="24"/>
        </w:rPr>
        <w:t>(OMITTED)</w:t>
      </w:r>
    </w:p>
    <w:p w:rsidR="001E1698" w:rsidRDefault="001E1698" w:rsidP="001E1698">
      <w:pPr>
        <w:spacing w:line="500" w:lineRule="exact"/>
        <w:rPr>
          <w:sz w:val="28"/>
          <w:szCs w:val="28"/>
        </w:rPr>
      </w:pPr>
    </w:p>
    <w:p w:rsidR="001E1698" w:rsidRDefault="001E1698" w:rsidP="001E1698">
      <w:pPr>
        <w:pStyle w:val="1"/>
        <w:jc w:val="center"/>
      </w:pPr>
      <w:r>
        <w:rPr>
          <w:rFonts w:ascii="宋体" w:hAnsi="宋体"/>
          <w:sz w:val="28"/>
        </w:rPr>
        <w:br w:type="page"/>
      </w:r>
      <w:bookmarkStart w:id="4" w:name="_Toc499134193"/>
      <w:bookmarkStart w:id="5" w:name="_Toc26287819"/>
      <w:r>
        <w:rPr>
          <w:rFonts w:hint="eastAsia"/>
        </w:rPr>
        <w:lastRenderedPageBreak/>
        <w:t>《英语写作》</w:t>
      </w:r>
      <w:bookmarkEnd w:id="4"/>
      <w:bookmarkEnd w:id="5"/>
    </w:p>
    <w:p w:rsidR="001E1698" w:rsidRDefault="001E1698" w:rsidP="001E1698"/>
    <w:p w:rsidR="001E1698" w:rsidRDefault="001E1698" w:rsidP="001E1698">
      <w:pPr>
        <w:spacing w:line="560" w:lineRule="exact"/>
        <w:jc w:val="center"/>
        <w:rPr>
          <w:rFonts w:ascii="宋体" w:hAnsi="宋体"/>
          <w:b/>
          <w:bCs/>
          <w:sz w:val="28"/>
          <w:szCs w:val="28"/>
        </w:rPr>
      </w:pPr>
      <w:r>
        <w:rPr>
          <w:rFonts w:ascii="宋体" w:hAnsi="宋体" w:hint="eastAsia"/>
          <w:sz w:val="28"/>
          <w:szCs w:val="28"/>
        </w:rPr>
        <w:t>Ⅰ、</w:t>
      </w:r>
      <w:r>
        <w:rPr>
          <w:rFonts w:ascii="宋体" w:hAnsi="宋体" w:hint="eastAsia"/>
          <w:b/>
          <w:bCs/>
          <w:sz w:val="28"/>
          <w:szCs w:val="28"/>
        </w:rPr>
        <w:t>考试内容及要求</w:t>
      </w:r>
    </w:p>
    <w:p w:rsidR="001E1698" w:rsidRDefault="001E1698" w:rsidP="001E1698">
      <w:pPr>
        <w:pStyle w:val="a3"/>
        <w:spacing w:line="560" w:lineRule="exact"/>
        <w:ind w:left="0" w:firstLineChars="200" w:firstLine="560"/>
        <w:rPr>
          <w:rFonts w:ascii="宋体" w:hAnsi="宋体"/>
          <w:sz w:val="28"/>
          <w:szCs w:val="28"/>
        </w:rPr>
      </w:pPr>
      <w:r>
        <w:rPr>
          <w:rFonts w:ascii="宋体" w:hAnsi="宋体" w:hint="eastAsia"/>
          <w:b w:val="0"/>
          <w:sz w:val="28"/>
          <w:szCs w:val="28"/>
        </w:rPr>
        <w:t>考试内容依照英语专业本科二年级教学大纲的要求。能根据所给的作文题目，提纲或图表、数据等，写出一篇200个单词左右的短文。能做到内容切题、完条理清楚、结构严谨、语法正确、语言通顺、表达得体</w:t>
      </w:r>
      <w:r>
        <w:rPr>
          <w:rFonts w:ascii="宋体" w:hAnsi="宋体" w:hint="eastAsia"/>
          <w:sz w:val="28"/>
          <w:szCs w:val="28"/>
        </w:rPr>
        <w:t>。</w:t>
      </w:r>
    </w:p>
    <w:p w:rsidR="001E1698" w:rsidRDefault="001E1698" w:rsidP="001E1698">
      <w:pPr>
        <w:spacing w:line="560" w:lineRule="exact"/>
        <w:jc w:val="center"/>
        <w:rPr>
          <w:rFonts w:ascii="宋体" w:hAnsi="宋体"/>
          <w:b/>
          <w:sz w:val="28"/>
          <w:szCs w:val="28"/>
        </w:rPr>
      </w:pPr>
      <w:r>
        <w:rPr>
          <w:rFonts w:ascii="宋体" w:hAnsi="宋体" w:hint="eastAsia"/>
          <w:sz w:val="28"/>
          <w:szCs w:val="28"/>
        </w:rPr>
        <w:t>Ⅱ、</w:t>
      </w:r>
      <w:r>
        <w:rPr>
          <w:rFonts w:ascii="宋体" w:hAnsi="宋体" w:hint="eastAsia"/>
          <w:b/>
          <w:sz w:val="28"/>
          <w:szCs w:val="28"/>
        </w:rPr>
        <w:t>考试形式及试卷结构</w:t>
      </w:r>
    </w:p>
    <w:p w:rsidR="001E1698" w:rsidRDefault="001E1698" w:rsidP="001E1698">
      <w:pPr>
        <w:spacing w:line="560" w:lineRule="exact"/>
        <w:rPr>
          <w:sz w:val="28"/>
          <w:szCs w:val="28"/>
        </w:rPr>
      </w:pPr>
      <w:r>
        <w:rPr>
          <w:rFonts w:hint="eastAsia"/>
          <w:sz w:val="28"/>
          <w:szCs w:val="28"/>
        </w:rPr>
        <w:t>本考试为闭卷、笔试，考试时间为</w:t>
      </w:r>
      <w:r>
        <w:rPr>
          <w:rFonts w:hint="eastAsia"/>
          <w:sz w:val="28"/>
          <w:szCs w:val="28"/>
        </w:rPr>
        <w:t>1</w:t>
      </w:r>
      <w:r>
        <w:rPr>
          <w:sz w:val="28"/>
          <w:szCs w:val="28"/>
        </w:rPr>
        <w:t>2</w:t>
      </w:r>
      <w:r>
        <w:rPr>
          <w:rFonts w:hint="eastAsia"/>
          <w:sz w:val="28"/>
          <w:szCs w:val="28"/>
        </w:rPr>
        <w:t>0</w:t>
      </w:r>
      <w:r>
        <w:rPr>
          <w:rFonts w:hint="eastAsia"/>
          <w:sz w:val="28"/>
          <w:szCs w:val="28"/>
        </w:rPr>
        <w:t>分钟，试卷满分为</w:t>
      </w:r>
      <w:r>
        <w:rPr>
          <w:rFonts w:hint="eastAsia"/>
          <w:sz w:val="28"/>
          <w:szCs w:val="28"/>
        </w:rPr>
        <w:t>1</w:t>
      </w:r>
      <w:r>
        <w:rPr>
          <w:sz w:val="28"/>
          <w:szCs w:val="28"/>
        </w:rPr>
        <w:t>0</w:t>
      </w:r>
      <w:r>
        <w:rPr>
          <w:rFonts w:hint="eastAsia"/>
          <w:sz w:val="28"/>
          <w:szCs w:val="28"/>
        </w:rPr>
        <w:t>0</w:t>
      </w:r>
      <w:r>
        <w:rPr>
          <w:rFonts w:hint="eastAsia"/>
          <w:sz w:val="28"/>
          <w:szCs w:val="28"/>
        </w:rPr>
        <w:t>分。共</w:t>
      </w:r>
      <w:r>
        <w:rPr>
          <w:rFonts w:ascii="宋体" w:hAnsi="宋体" w:hint="eastAsia"/>
          <w:sz w:val="28"/>
          <w:szCs w:val="28"/>
        </w:rPr>
        <w:t>有5</w:t>
      </w:r>
      <w:r>
        <w:rPr>
          <w:rFonts w:hint="eastAsia"/>
          <w:sz w:val="28"/>
          <w:szCs w:val="28"/>
        </w:rPr>
        <w:t>个部分：</w:t>
      </w:r>
    </w:p>
    <w:p w:rsidR="001E1698" w:rsidRDefault="001E1698" w:rsidP="001E1698">
      <w:pPr>
        <w:spacing w:line="560" w:lineRule="exact"/>
        <w:rPr>
          <w:rFonts w:ascii="宋体" w:hAnsi="宋体"/>
          <w:b/>
          <w:sz w:val="28"/>
          <w:szCs w:val="28"/>
        </w:rPr>
      </w:pPr>
      <w:r>
        <w:rPr>
          <w:rFonts w:hint="eastAsia"/>
          <w:sz w:val="28"/>
          <w:szCs w:val="28"/>
        </w:rPr>
        <w:t xml:space="preserve">1. </w:t>
      </w:r>
      <w:r>
        <w:rPr>
          <w:rFonts w:ascii="宋体" w:hAnsi="宋体" w:hint="eastAsia"/>
          <w:b/>
          <w:sz w:val="28"/>
          <w:szCs w:val="28"/>
        </w:rPr>
        <w:t>Choose the more suitable word form the two provided for each blank in the following sentences。(10% one point for each)</w:t>
      </w:r>
    </w:p>
    <w:p w:rsidR="001E1698" w:rsidRDefault="001E1698" w:rsidP="001E1698">
      <w:pPr>
        <w:numPr>
          <w:ilvl w:val="0"/>
          <w:numId w:val="10"/>
        </w:numPr>
        <w:spacing w:line="560" w:lineRule="exact"/>
        <w:rPr>
          <w:sz w:val="28"/>
          <w:szCs w:val="28"/>
        </w:rPr>
      </w:pPr>
      <w:r>
        <w:rPr>
          <w:rFonts w:hint="eastAsia"/>
          <w:sz w:val="28"/>
          <w:szCs w:val="28"/>
        </w:rPr>
        <w:t>测试要求：掌握基础阶段认知词汇，并能正确、熟练运用其中的</w:t>
      </w:r>
      <w:r>
        <w:rPr>
          <w:rFonts w:hint="eastAsia"/>
          <w:sz w:val="28"/>
          <w:szCs w:val="28"/>
        </w:rPr>
        <w:t>2000</w:t>
      </w:r>
      <w:r>
        <w:rPr>
          <w:rFonts w:hint="eastAsia"/>
          <w:sz w:val="28"/>
          <w:szCs w:val="28"/>
        </w:rPr>
        <w:t>～</w:t>
      </w:r>
      <w:r>
        <w:rPr>
          <w:rFonts w:hint="eastAsia"/>
          <w:sz w:val="28"/>
          <w:szCs w:val="28"/>
        </w:rPr>
        <w:t xml:space="preserve">3000  </w:t>
      </w:r>
      <w:r>
        <w:rPr>
          <w:rFonts w:hint="eastAsia"/>
          <w:sz w:val="28"/>
          <w:szCs w:val="28"/>
        </w:rPr>
        <w:t>个单词及其最基本的搭配。</w:t>
      </w:r>
    </w:p>
    <w:p w:rsidR="001E1698" w:rsidRDefault="001E1698" w:rsidP="001E1698">
      <w:pPr>
        <w:numPr>
          <w:ilvl w:val="0"/>
          <w:numId w:val="10"/>
        </w:numPr>
        <w:spacing w:line="560" w:lineRule="exact"/>
        <w:rPr>
          <w:sz w:val="28"/>
          <w:szCs w:val="28"/>
        </w:rPr>
      </w:pPr>
      <w:r>
        <w:rPr>
          <w:rFonts w:hint="eastAsia"/>
          <w:sz w:val="28"/>
          <w:szCs w:val="28"/>
        </w:rPr>
        <w:t>测试形式：本部分采用二选一的形式。要求考生从所给的两个近形或近义词中选出一个恰当的完成句子。共</w:t>
      </w:r>
      <w:r>
        <w:rPr>
          <w:rFonts w:hint="eastAsia"/>
          <w:sz w:val="28"/>
          <w:szCs w:val="28"/>
        </w:rPr>
        <w:t>10</w:t>
      </w:r>
      <w:r>
        <w:rPr>
          <w:rFonts w:hint="eastAsia"/>
          <w:sz w:val="28"/>
          <w:szCs w:val="28"/>
        </w:rPr>
        <w:t>小题，即一小题</w:t>
      </w:r>
      <w:r>
        <w:rPr>
          <w:rFonts w:hint="eastAsia"/>
          <w:sz w:val="28"/>
          <w:szCs w:val="28"/>
        </w:rPr>
        <w:t xml:space="preserve">1 </w:t>
      </w:r>
      <w:r>
        <w:rPr>
          <w:rFonts w:hint="eastAsia"/>
          <w:sz w:val="28"/>
          <w:szCs w:val="28"/>
        </w:rPr>
        <w:t>分。此部分总分值为</w:t>
      </w:r>
      <w:r>
        <w:rPr>
          <w:rFonts w:hint="eastAsia"/>
          <w:sz w:val="28"/>
          <w:szCs w:val="28"/>
        </w:rPr>
        <w:t>10</w:t>
      </w:r>
      <w:r>
        <w:rPr>
          <w:rFonts w:hint="eastAsia"/>
          <w:sz w:val="28"/>
          <w:szCs w:val="28"/>
        </w:rPr>
        <w:t>分。</w:t>
      </w:r>
    </w:p>
    <w:p w:rsidR="001E1698" w:rsidRDefault="001E1698" w:rsidP="001E1698">
      <w:pPr>
        <w:numPr>
          <w:ilvl w:val="0"/>
          <w:numId w:val="10"/>
        </w:numPr>
        <w:spacing w:line="560" w:lineRule="exact"/>
        <w:rPr>
          <w:rFonts w:ascii="宋体" w:hAnsi="宋体"/>
          <w:b/>
          <w:sz w:val="28"/>
          <w:szCs w:val="28"/>
        </w:rPr>
      </w:pPr>
      <w:r>
        <w:rPr>
          <w:rFonts w:hint="eastAsia"/>
          <w:sz w:val="28"/>
          <w:szCs w:val="28"/>
        </w:rPr>
        <w:t>测试目的：本部分主要测试学生在基础阶段对所要求掌握的词汇运用能力。</w:t>
      </w:r>
    </w:p>
    <w:p w:rsidR="001E1698" w:rsidRDefault="001E1698" w:rsidP="001E1698">
      <w:pPr>
        <w:spacing w:line="560" w:lineRule="exact"/>
        <w:rPr>
          <w:rFonts w:ascii="宋体" w:hAnsi="宋体"/>
          <w:b/>
          <w:sz w:val="28"/>
          <w:szCs w:val="28"/>
        </w:rPr>
      </w:pPr>
      <w:r>
        <w:rPr>
          <w:rFonts w:ascii="宋体" w:hAnsi="宋体" w:hint="eastAsia"/>
          <w:b/>
          <w:sz w:val="28"/>
          <w:szCs w:val="28"/>
        </w:rPr>
        <w:t>2. Revise the following sentences.(10% one point for each)</w:t>
      </w:r>
    </w:p>
    <w:p w:rsidR="001E1698" w:rsidRDefault="001E1698" w:rsidP="001E1698">
      <w:pPr>
        <w:numPr>
          <w:ilvl w:val="0"/>
          <w:numId w:val="11"/>
        </w:numPr>
        <w:tabs>
          <w:tab w:val="clear" w:pos="360"/>
        </w:tabs>
        <w:spacing w:line="560" w:lineRule="exact"/>
        <w:ind w:left="0" w:firstLine="0"/>
        <w:rPr>
          <w:sz w:val="28"/>
          <w:szCs w:val="28"/>
        </w:rPr>
      </w:pPr>
      <w:r>
        <w:rPr>
          <w:rFonts w:hint="eastAsia"/>
          <w:sz w:val="28"/>
          <w:szCs w:val="28"/>
        </w:rPr>
        <w:t>测试要求：掌握基础阶段的基本语法和句法。</w:t>
      </w:r>
    </w:p>
    <w:p w:rsidR="001E1698" w:rsidRDefault="001E1698" w:rsidP="001E1698">
      <w:pPr>
        <w:numPr>
          <w:ilvl w:val="0"/>
          <w:numId w:val="11"/>
        </w:numPr>
        <w:tabs>
          <w:tab w:val="clear" w:pos="360"/>
        </w:tabs>
        <w:spacing w:line="560" w:lineRule="exact"/>
        <w:ind w:left="0" w:firstLine="0"/>
        <w:rPr>
          <w:sz w:val="28"/>
          <w:szCs w:val="28"/>
        </w:rPr>
      </w:pPr>
      <w:r>
        <w:rPr>
          <w:rFonts w:hint="eastAsia"/>
          <w:sz w:val="28"/>
          <w:szCs w:val="28"/>
        </w:rPr>
        <w:t>测试形式：修改句子。要求考生对所给的句子进行分析人，判断其错误所在并改正。共</w:t>
      </w:r>
      <w:r>
        <w:rPr>
          <w:rFonts w:hint="eastAsia"/>
          <w:sz w:val="28"/>
          <w:szCs w:val="28"/>
        </w:rPr>
        <w:t>10</w:t>
      </w:r>
      <w:r>
        <w:rPr>
          <w:rFonts w:hint="eastAsia"/>
          <w:sz w:val="28"/>
          <w:szCs w:val="28"/>
        </w:rPr>
        <w:t>小题，即一小题</w:t>
      </w:r>
      <w:r>
        <w:rPr>
          <w:rFonts w:hint="eastAsia"/>
          <w:sz w:val="28"/>
          <w:szCs w:val="28"/>
        </w:rPr>
        <w:t xml:space="preserve">1 </w:t>
      </w:r>
      <w:r>
        <w:rPr>
          <w:rFonts w:hint="eastAsia"/>
          <w:sz w:val="28"/>
          <w:szCs w:val="28"/>
        </w:rPr>
        <w:t>分。此部分总分值为</w:t>
      </w:r>
      <w:r>
        <w:rPr>
          <w:rFonts w:hint="eastAsia"/>
          <w:sz w:val="28"/>
          <w:szCs w:val="28"/>
        </w:rPr>
        <w:t>10</w:t>
      </w:r>
      <w:r>
        <w:rPr>
          <w:rFonts w:hint="eastAsia"/>
          <w:sz w:val="28"/>
          <w:szCs w:val="28"/>
        </w:rPr>
        <w:lastRenderedPageBreak/>
        <w:t>分。</w:t>
      </w:r>
    </w:p>
    <w:p w:rsidR="001E1698" w:rsidRDefault="001E1698" w:rsidP="001E1698">
      <w:pPr>
        <w:numPr>
          <w:ilvl w:val="0"/>
          <w:numId w:val="11"/>
        </w:numPr>
        <w:tabs>
          <w:tab w:val="clear" w:pos="360"/>
        </w:tabs>
        <w:spacing w:line="560" w:lineRule="exact"/>
        <w:ind w:left="0" w:firstLine="0"/>
        <w:rPr>
          <w:sz w:val="28"/>
          <w:szCs w:val="28"/>
        </w:rPr>
      </w:pPr>
      <w:r>
        <w:rPr>
          <w:rFonts w:hint="eastAsia"/>
          <w:sz w:val="28"/>
          <w:szCs w:val="28"/>
        </w:rPr>
        <w:t>测试目的：本部分主要测试学生在基础阶段对所要求掌握的词汇运用能力。</w:t>
      </w:r>
    </w:p>
    <w:p w:rsidR="001E1698" w:rsidRDefault="001E1698" w:rsidP="001E1698">
      <w:pPr>
        <w:spacing w:line="560" w:lineRule="exact"/>
        <w:rPr>
          <w:rFonts w:ascii="宋体" w:hAnsi="宋体"/>
          <w:b/>
          <w:sz w:val="28"/>
          <w:szCs w:val="28"/>
        </w:rPr>
      </w:pPr>
    </w:p>
    <w:p w:rsidR="001E1698" w:rsidRDefault="001E1698" w:rsidP="001E1698">
      <w:pPr>
        <w:spacing w:line="560" w:lineRule="exact"/>
        <w:rPr>
          <w:rFonts w:ascii="宋体" w:hAnsi="宋体"/>
          <w:b/>
          <w:sz w:val="28"/>
          <w:szCs w:val="28"/>
        </w:rPr>
      </w:pPr>
      <w:r>
        <w:rPr>
          <w:rFonts w:hint="eastAsia"/>
          <w:sz w:val="28"/>
          <w:szCs w:val="28"/>
        </w:rPr>
        <w:t>3</w:t>
      </w:r>
      <w:r>
        <w:rPr>
          <w:rFonts w:ascii="宋体" w:hAnsi="宋体" w:hint="eastAsia"/>
          <w:b/>
          <w:sz w:val="28"/>
          <w:szCs w:val="28"/>
        </w:rPr>
        <w:t>. Read the following passage carefully and write a summary of it.(15%. It is required to sum up the main idea in less than 80 words on the answer paper.)</w:t>
      </w:r>
    </w:p>
    <w:p w:rsidR="001E1698" w:rsidRDefault="001E1698" w:rsidP="001E1698">
      <w:pPr>
        <w:spacing w:line="560" w:lineRule="exact"/>
        <w:rPr>
          <w:sz w:val="28"/>
          <w:szCs w:val="28"/>
        </w:rPr>
      </w:pPr>
      <w:r>
        <w:rPr>
          <w:rFonts w:hint="eastAsia"/>
          <w:sz w:val="28"/>
          <w:szCs w:val="28"/>
        </w:rPr>
        <w:t>4</w:t>
      </w:r>
      <w:r>
        <w:rPr>
          <w:rFonts w:ascii="宋体" w:hAnsi="宋体" w:hint="eastAsia"/>
          <w:b/>
          <w:sz w:val="28"/>
          <w:szCs w:val="28"/>
        </w:rPr>
        <w:t>. Note-writing(15%)</w:t>
      </w:r>
    </w:p>
    <w:p w:rsidR="001E1698" w:rsidRDefault="001E1698" w:rsidP="001E1698">
      <w:pPr>
        <w:spacing w:line="560" w:lineRule="exact"/>
        <w:rPr>
          <w:rFonts w:ascii="宋体" w:hAnsi="宋体"/>
          <w:b/>
          <w:sz w:val="28"/>
          <w:szCs w:val="28"/>
        </w:rPr>
      </w:pPr>
      <w:r>
        <w:rPr>
          <w:rFonts w:hint="eastAsia"/>
          <w:sz w:val="28"/>
          <w:szCs w:val="28"/>
        </w:rPr>
        <w:t>5</w:t>
      </w:r>
      <w:r>
        <w:rPr>
          <w:rFonts w:ascii="宋体" w:hAnsi="宋体" w:hint="eastAsia"/>
          <w:b/>
          <w:sz w:val="28"/>
          <w:szCs w:val="28"/>
        </w:rPr>
        <w:t>. Composition(50%)</w:t>
      </w:r>
    </w:p>
    <w:p w:rsidR="001E1698" w:rsidRDefault="001E1698" w:rsidP="001E1698">
      <w:pPr>
        <w:spacing w:line="560" w:lineRule="exact"/>
        <w:rPr>
          <w:rFonts w:ascii="宋体" w:hAnsi="宋体"/>
          <w:b/>
          <w:sz w:val="28"/>
          <w:szCs w:val="28"/>
        </w:rPr>
      </w:pPr>
    </w:p>
    <w:p w:rsidR="001E1698" w:rsidRDefault="001E1698" w:rsidP="001E1698">
      <w:pPr>
        <w:spacing w:line="560" w:lineRule="exact"/>
        <w:jc w:val="center"/>
        <w:rPr>
          <w:rFonts w:ascii="宋体" w:hAnsi="宋体"/>
          <w:b/>
          <w:bCs/>
          <w:sz w:val="28"/>
          <w:szCs w:val="28"/>
        </w:rPr>
      </w:pPr>
      <w:r>
        <w:rPr>
          <w:rFonts w:ascii="宋体" w:hAnsi="宋体" w:hint="eastAsia"/>
          <w:b/>
          <w:bCs/>
          <w:sz w:val="28"/>
          <w:szCs w:val="28"/>
        </w:rPr>
        <w:t>Ⅲ、考试参考书目</w:t>
      </w:r>
    </w:p>
    <w:p w:rsidR="001E1698" w:rsidRDefault="001E1698" w:rsidP="001E1698">
      <w:pPr>
        <w:spacing w:line="560" w:lineRule="exact"/>
        <w:jc w:val="left"/>
        <w:rPr>
          <w:rFonts w:ascii="宋体" w:hAnsi="宋体"/>
          <w:sz w:val="28"/>
          <w:szCs w:val="28"/>
        </w:rPr>
      </w:pPr>
      <w:r>
        <w:rPr>
          <w:rFonts w:ascii="宋体" w:hAnsi="宋体" w:hint="eastAsia"/>
          <w:sz w:val="28"/>
          <w:szCs w:val="28"/>
        </w:rPr>
        <w:t>1．《现代大学英语基础写作》上下册，杨立民主编，外语教学与研究出版社</w:t>
      </w:r>
    </w:p>
    <w:p w:rsidR="001E1698" w:rsidRDefault="001E1698" w:rsidP="001E1698">
      <w:pPr>
        <w:spacing w:line="560" w:lineRule="exact"/>
        <w:jc w:val="left"/>
        <w:rPr>
          <w:rFonts w:ascii="宋体" w:hAnsi="宋体"/>
          <w:sz w:val="28"/>
          <w:szCs w:val="28"/>
        </w:rPr>
      </w:pPr>
      <w:r>
        <w:rPr>
          <w:rFonts w:ascii="宋体" w:hAnsi="宋体" w:hint="eastAsia"/>
          <w:sz w:val="28"/>
          <w:szCs w:val="28"/>
        </w:rPr>
        <w:t>2．《现代大学英语中级写作》 下册，杨立民主编，外语教学与研究出版社</w:t>
      </w:r>
    </w:p>
    <w:p w:rsidR="001E1698" w:rsidRDefault="001E1698" w:rsidP="001E1698">
      <w:pPr>
        <w:spacing w:line="560" w:lineRule="exact"/>
        <w:jc w:val="center"/>
        <w:rPr>
          <w:rFonts w:ascii="宋体" w:hAnsi="宋体"/>
          <w:sz w:val="28"/>
          <w:szCs w:val="28"/>
        </w:rPr>
      </w:pPr>
    </w:p>
    <w:p w:rsidR="001E1698" w:rsidRDefault="001E1698" w:rsidP="001E1698">
      <w:pPr>
        <w:spacing w:line="560" w:lineRule="exact"/>
        <w:jc w:val="center"/>
        <w:rPr>
          <w:rFonts w:ascii="宋体" w:hAnsi="宋体"/>
          <w:sz w:val="28"/>
          <w:szCs w:val="28"/>
        </w:rPr>
      </w:pPr>
    </w:p>
    <w:p w:rsidR="001E1698" w:rsidRDefault="001E1698" w:rsidP="001E1698">
      <w:pPr>
        <w:spacing w:line="560" w:lineRule="exact"/>
        <w:jc w:val="center"/>
        <w:rPr>
          <w:rFonts w:ascii="宋体" w:hAnsi="宋体"/>
          <w:b/>
          <w:bCs/>
          <w:sz w:val="28"/>
          <w:szCs w:val="28"/>
        </w:rPr>
      </w:pPr>
      <w:r>
        <w:rPr>
          <w:rFonts w:ascii="宋体" w:hAnsi="宋体" w:hint="eastAsia"/>
          <w:b/>
          <w:bCs/>
          <w:sz w:val="28"/>
          <w:szCs w:val="28"/>
        </w:rPr>
        <w:t>Ⅳ、题型及示例</w:t>
      </w:r>
    </w:p>
    <w:p w:rsidR="001E1698" w:rsidRDefault="001E1698" w:rsidP="001E1698">
      <w:pPr>
        <w:jc w:val="center"/>
        <w:rPr>
          <w:rFonts w:ascii="黑体" w:eastAsia="黑体"/>
          <w:b/>
          <w:sz w:val="24"/>
        </w:rPr>
      </w:pPr>
      <w:r>
        <w:rPr>
          <w:rFonts w:ascii="黑体" w:eastAsia="黑体" w:hint="eastAsia"/>
          <w:b/>
          <w:sz w:val="30"/>
          <w:szCs w:val="30"/>
        </w:rPr>
        <w:t>岭南师范学院XXXX年本科插班生考试试卷</w:t>
      </w:r>
    </w:p>
    <w:p w:rsidR="001E1698" w:rsidRDefault="001E1698" w:rsidP="001E1698">
      <w:pPr>
        <w:spacing w:line="500" w:lineRule="exact"/>
        <w:jc w:val="center"/>
        <w:rPr>
          <w:rFonts w:ascii="宋体" w:hAnsi="宋体"/>
          <w:sz w:val="24"/>
        </w:rPr>
      </w:pPr>
      <w:r>
        <w:rPr>
          <w:rFonts w:ascii="宋体" w:hAnsi="宋体" w:hint="eastAsia"/>
          <w:sz w:val="24"/>
        </w:rPr>
        <w:t>英语写作（A）</w:t>
      </w:r>
    </w:p>
    <w:p w:rsidR="001E1698" w:rsidRDefault="001E1698" w:rsidP="001E1698">
      <w:pPr>
        <w:spacing w:line="500" w:lineRule="exact"/>
        <w:jc w:val="center"/>
        <w:rPr>
          <w:rFonts w:ascii="宋体" w:hAnsi="宋体"/>
          <w:sz w:val="24"/>
        </w:rPr>
      </w:pPr>
      <w:r>
        <w:rPr>
          <w:rFonts w:ascii="宋体" w:hAnsi="宋体" w:hint="eastAsia"/>
          <w:sz w:val="24"/>
        </w:rPr>
        <w:t>（考试时间：120分钟）</w:t>
      </w:r>
    </w:p>
    <w:p w:rsidR="001E1698" w:rsidRDefault="001E1698" w:rsidP="001E1698">
      <w:pPr>
        <w:spacing w:line="500" w:lineRule="exact"/>
        <w:rPr>
          <w:rFonts w:ascii="宋体" w:hAnsi="宋体"/>
          <w:sz w:val="24"/>
        </w:rPr>
      </w:pPr>
    </w:p>
    <w:p w:rsidR="001E1698" w:rsidRDefault="001E1698" w:rsidP="001E1698">
      <w:pPr>
        <w:spacing w:line="500" w:lineRule="exact"/>
        <w:rPr>
          <w:rFonts w:ascii="宋体" w:hAnsi="宋体"/>
          <w:b/>
          <w:sz w:val="24"/>
        </w:rPr>
      </w:pPr>
      <w:r>
        <w:rPr>
          <w:rFonts w:ascii="宋体" w:hAnsi="宋体" w:hint="eastAsia"/>
          <w:b/>
          <w:sz w:val="24"/>
        </w:rPr>
        <w:t>Ⅰ. Choose the more suitable word form the two provided for each blank in the following sentences。(10% one point for each)</w:t>
      </w:r>
    </w:p>
    <w:p w:rsidR="001E1698" w:rsidRDefault="001E1698" w:rsidP="001E1698">
      <w:pPr>
        <w:spacing w:line="500" w:lineRule="exact"/>
        <w:rPr>
          <w:rFonts w:ascii="宋体" w:hAnsi="宋体"/>
          <w:sz w:val="24"/>
        </w:rPr>
      </w:pPr>
      <w:r>
        <w:rPr>
          <w:rFonts w:ascii="宋体" w:hAnsi="宋体" w:hint="eastAsia"/>
          <w:sz w:val="24"/>
        </w:rPr>
        <w:t xml:space="preserve">1. In spite of all the evidence, he </w:t>
      </w:r>
      <w:r>
        <w:rPr>
          <w:rFonts w:ascii="宋体" w:hAnsi="宋体" w:hint="eastAsia"/>
          <w:sz w:val="24"/>
          <w:u w:val="single"/>
        </w:rPr>
        <w:t xml:space="preserve">       </w:t>
      </w:r>
      <w:r>
        <w:rPr>
          <w:rFonts w:ascii="宋体" w:hAnsi="宋体" w:hint="eastAsia"/>
          <w:sz w:val="24"/>
        </w:rPr>
        <w:t>(stayed,remained) unconvinced.</w:t>
      </w:r>
    </w:p>
    <w:p w:rsidR="001E1698" w:rsidRDefault="001E1698" w:rsidP="001E1698">
      <w:pPr>
        <w:spacing w:line="500" w:lineRule="exact"/>
        <w:rPr>
          <w:rFonts w:ascii="宋体" w:hAnsi="宋体"/>
          <w:sz w:val="24"/>
        </w:rPr>
      </w:pPr>
      <w:r>
        <w:rPr>
          <w:rFonts w:ascii="宋体" w:hAnsi="宋体" w:hint="eastAsia"/>
          <w:sz w:val="24"/>
        </w:rPr>
        <w:lastRenderedPageBreak/>
        <w:t xml:space="preserve">2. The national economy was disrupted by the </w:t>
      </w:r>
      <w:r>
        <w:rPr>
          <w:rFonts w:ascii="宋体" w:hAnsi="宋体" w:hint="eastAsia"/>
          <w:sz w:val="24"/>
          <w:u w:val="single"/>
        </w:rPr>
        <w:t xml:space="preserve">        </w:t>
      </w:r>
      <w:r>
        <w:rPr>
          <w:rFonts w:ascii="宋体" w:hAnsi="宋体" w:hint="eastAsia"/>
          <w:sz w:val="24"/>
        </w:rPr>
        <w:t>(successful,successive) waves of political movements.</w:t>
      </w:r>
    </w:p>
    <w:p w:rsidR="001E1698" w:rsidRDefault="001E1698" w:rsidP="001E1698">
      <w:pPr>
        <w:spacing w:line="500" w:lineRule="exact"/>
        <w:rPr>
          <w:rFonts w:ascii="宋体" w:hAnsi="宋体"/>
          <w:sz w:val="24"/>
        </w:rPr>
      </w:pPr>
      <w:r>
        <w:rPr>
          <w:rFonts w:ascii="宋体" w:hAnsi="宋体" w:hint="eastAsia"/>
          <w:sz w:val="24"/>
        </w:rPr>
        <w:t xml:space="preserve">3. The students were very </w:t>
      </w:r>
      <w:r>
        <w:rPr>
          <w:rFonts w:ascii="宋体" w:hAnsi="宋体" w:hint="eastAsia"/>
          <w:sz w:val="24"/>
          <w:u w:val="single"/>
        </w:rPr>
        <w:t xml:space="preserve">       </w:t>
      </w:r>
      <w:r>
        <w:rPr>
          <w:rFonts w:ascii="宋体" w:hAnsi="宋体" w:hint="eastAsia"/>
          <w:sz w:val="24"/>
        </w:rPr>
        <w:t>(responsible,responsive) in class. They raised many questions and gave interesting comments.</w:t>
      </w:r>
    </w:p>
    <w:p w:rsidR="001E1698" w:rsidRDefault="001E1698" w:rsidP="001E1698">
      <w:pPr>
        <w:spacing w:line="500" w:lineRule="exact"/>
        <w:rPr>
          <w:rFonts w:ascii="宋体" w:hAnsi="宋体"/>
          <w:sz w:val="24"/>
        </w:rPr>
      </w:pPr>
      <w:r>
        <w:rPr>
          <w:rFonts w:ascii="宋体" w:hAnsi="宋体" w:hint="eastAsia"/>
          <w:sz w:val="24"/>
        </w:rPr>
        <w:t xml:space="preserve">4. We have had enough of those </w:t>
      </w:r>
      <w:r>
        <w:rPr>
          <w:rFonts w:ascii="宋体" w:hAnsi="宋体" w:hint="eastAsia"/>
          <w:sz w:val="24"/>
          <w:u w:val="single"/>
        </w:rPr>
        <w:t xml:space="preserve">       </w:t>
      </w:r>
      <w:r>
        <w:rPr>
          <w:rFonts w:ascii="宋体" w:hAnsi="宋体" w:hint="eastAsia"/>
          <w:sz w:val="24"/>
        </w:rPr>
        <w:t xml:space="preserve"> (hollow,empty) promises. This time they will have to deliver.</w:t>
      </w:r>
    </w:p>
    <w:p w:rsidR="001E1698" w:rsidRDefault="001E1698" w:rsidP="001E1698">
      <w:pPr>
        <w:spacing w:line="500" w:lineRule="exact"/>
        <w:rPr>
          <w:rFonts w:ascii="宋体" w:hAnsi="宋体"/>
          <w:b/>
          <w:bCs/>
          <w:sz w:val="24"/>
        </w:rPr>
      </w:pPr>
      <w:r>
        <w:rPr>
          <w:rFonts w:ascii="宋体" w:hAnsi="宋体" w:hint="eastAsia"/>
          <w:sz w:val="24"/>
        </w:rPr>
        <w:t xml:space="preserve">                      </w:t>
      </w:r>
      <w:r>
        <w:rPr>
          <w:rFonts w:ascii="宋体" w:hAnsi="宋体" w:hint="eastAsia"/>
          <w:b/>
          <w:bCs/>
          <w:sz w:val="24"/>
        </w:rPr>
        <w:t>(OMITTED)</w:t>
      </w:r>
    </w:p>
    <w:p w:rsidR="001E1698" w:rsidRDefault="001E1698" w:rsidP="001E1698">
      <w:pPr>
        <w:spacing w:line="500" w:lineRule="exact"/>
        <w:rPr>
          <w:rFonts w:ascii="宋体" w:hAnsi="宋体"/>
          <w:sz w:val="24"/>
        </w:rPr>
      </w:pPr>
    </w:p>
    <w:p w:rsidR="001E1698" w:rsidRDefault="001E1698" w:rsidP="001E1698">
      <w:pPr>
        <w:spacing w:line="500" w:lineRule="exact"/>
        <w:rPr>
          <w:rFonts w:ascii="宋体" w:hAnsi="宋体"/>
          <w:b/>
          <w:sz w:val="24"/>
        </w:rPr>
      </w:pPr>
      <w:r>
        <w:rPr>
          <w:rFonts w:ascii="宋体" w:hAnsi="宋体" w:hint="eastAsia"/>
          <w:b/>
          <w:sz w:val="24"/>
        </w:rPr>
        <w:t>Ⅱ. Revise the following sentences.(10% one point for each)</w:t>
      </w:r>
    </w:p>
    <w:p w:rsidR="001E1698" w:rsidRDefault="001E1698" w:rsidP="001E1698">
      <w:pPr>
        <w:numPr>
          <w:ilvl w:val="0"/>
          <w:numId w:val="12"/>
        </w:numPr>
        <w:tabs>
          <w:tab w:val="clear" w:pos="780"/>
          <w:tab w:val="left" w:pos="360"/>
        </w:tabs>
        <w:spacing w:line="500" w:lineRule="exact"/>
        <w:ind w:left="360"/>
        <w:rPr>
          <w:rFonts w:ascii="宋体" w:hAnsi="宋体"/>
          <w:sz w:val="24"/>
        </w:rPr>
      </w:pPr>
      <w:r>
        <w:rPr>
          <w:rFonts w:ascii="宋体" w:hAnsi="宋体" w:hint="eastAsia"/>
          <w:sz w:val="24"/>
        </w:rPr>
        <w:t>A man is judged not only by what he says but also by his deeds.</w:t>
      </w:r>
    </w:p>
    <w:p w:rsidR="001E1698" w:rsidRDefault="001E1698" w:rsidP="001E1698">
      <w:pPr>
        <w:numPr>
          <w:ilvl w:val="0"/>
          <w:numId w:val="12"/>
        </w:numPr>
        <w:tabs>
          <w:tab w:val="clear" w:pos="780"/>
          <w:tab w:val="left" w:pos="360"/>
        </w:tabs>
        <w:spacing w:line="500" w:lineRule="exact"/>
        <w:ind w:left="360"/>
        <w:rPr>
          <w:rFonts w:ascii="宋体" w:hAnsi="宋体"/>
          <w:sz w:val="24"/>
        </w:rPr>
      </w:pPr>
      <w:r>
        <w:rPr>
          <w:rFonts w:ascii="宋体" w:hAnsi="宋体" w:hint="eastAsia"/>
          <w:sz w:val="24"/>
        </w:rPr>
        <w:t>Du Fu was one of the greatest poets.</w:t>
      </w:r>
    </w:p>
    <w:p w:rsidR="001E1698" w:rsidRDefault="001E1698" w:rsidP="001E1698">
      <w:pPr>
        <w:numPr>
          <w:ilvl w:val="0"/>
          <w:numId w:val="12"/>
        </w:numPr>
        <w:tabs>
          <w:tab w:val="clear" w:pos="780"/>
          <w:tab w:val="left" w:pos="360"/>
        </w:tabs>
        <w:spacing w:line="500" w:lineRule="exact"/>
        <w:ind w:left="360"/>
        <w:rPr>
          <w:rFonts w:ascii="宋体" w:hAnsi="宋体"/>
          <w:sz w:val="24"/>
        </w:rPr>
      </w:pPr>
      <w:r>
        <w:rPr>
          <w:rFonts w:ascii="宋体" w:hAnsi="宋体" w:hint="eastAsia"/>
          <w:sz w:val="24"/>
        </w:rPr>
        <w:t>Looking out of the window, the grassland stretches as far as the eye can reach.</w:t>
      </w:r>
    </w:p>
    <w:p w:rsidR="001E1698" w:rsidRDefault="001E1698" w:rsidP="001E1698">
      <w:pPr>
        <w:numPr>
          <w:ilvl w:val="0"/>
          <w:numId w:val="12"/>
        </w:numPr>
        <w:tabs>
          <w:tab w:val="clear" w:pos="780"/>
          <w:tab w:val="left" w:pos="360"/>
        </w:tabs>
        <w:spacing w:line="500" w:lineRule="exact"/>
        <w:ind w:left="360"/>
        <w:rPr>
          <w:rFonts w:ascii="宋体" w:hAnsi="宋体"/>
          <w:sz w:val="24"/>
        </w:rPr>
      </w:pPr>
      <w:r>
        <w:rPr>
          <w:rFonts w:ascii="宋体" w:hAnsi="宋体" w:hint="eastAsia"/>
          <w:sz w:val="24"/>
        </w:rPr>
        <w:t>He has been a friend of mine for a few years, but we are not longer in touch.</w:t>
      </w:r>
    </w:p>
    <w:p w:rsidR="001E1698" w:rsidRDefault="001E1698" w:rsidP="001E1698">
      <w:pPr>
        <w:spacing w:line="500" w:lineRule="exact"/>
        <w:rPr>
          <w:rFonts w:ascii="宋体" w:hAnsi="宋体"/>
          <w:b/>
          <w:bCs/>
          <w:sz w:val="24"/>
        </w:rPr>
      </w:pPr>
      <w:r>
        <w:rPr>
          <w:rFonts w:ascii="宋体" w:hAnsi="宋体" w:hint="eastAsia"/>
          <w:sz w:val="24"/>
        </w:rPr>
        <w:t xml:space="preserve">                      </w:t>
      </w:r>
      <w:r>
        <w:rPr>
          <w:rFonts w:ascii="宋体" w:hAnsi="宋体" w:hint="eastAsia"/>
          <w:b/>
          <w:bCs/>
          <w:sz w:val="24"/>
        </w:rPr>
        <w:t>(OMITTED)</w:t>
      </w:r>
    </w:p>
    <w:p w:rsidR="001E1698" w:rsidRDefault="001E1698" w:rsidP="001E1698">
      <w:pPr>
        <w:spacing w:line="500" w:lineRule="exact"/>
        <w:rPr>
          <w:rFonts w:ascii="宋体" w:hAnsi="宋体"/>
          <w:sz w:val="24"/>
        </w:rPr>
      </w:pPr>
    </w:p>
    <w:p w:rsidR="001E1698" w:rsidRDefault="001E1698" w:rsidP="001E1698">
      <w:pPr>
        <w:spacing w:line="500" w:lineRule="exact"/>
        <w:rPr>
          <w:rFonts w:ascii="宋体" w:hAnsi="宋体"/>
          <w:b/>
          <w:sz w:val="24"/>
        </w:rPr>
      </w:pPr>
      <w:r>
        <w:rPr>
          <w:rFonts w:ascii="宋体" w:hAnsi="宋体" w:hint="eastAsia"/>
          <w:b/>
          <w:sz w:val="24"/>
        </w:rPr>
        <w:t>Ⅲ. Read the following passage carefully and write a summary of it.(15%. It is required to sum up the main idea in less than 80 words on the answer paper.)</w:t>
      </w:r>
    </w:p>
    <w:p w:rsidR="001E1698" w:rsidRDefault="001E1698" w:rsidP="001E1698">
      <w:pPr>
        <w:spacing w:line="500" w:lineRule="exact"/>
        <w:ind w:firstLine="420"/>
        <w:rPr>
          <w:rFonts w:ascii="宋体" w:hAnsi="宋体"/>
          <w:sz w:val="24"/>
        </w:rPr>
      </w:pPr>
      <w:r>
        <w:rPr>
          <w:rFonts w:ascii="宋体" w:hAnsi="宋体" w:hint="eastAsia"/>
          <w:sz w:val="24"/>
        </w:rPr>
        <w:t>China</w:t>
      </w:r>
      <w:r>
        <w:rPr>
          <w:rFonts w:ascii="宋体" w:hAnsi="宋体"/>
          <w:sz w:val="24"/>
        </w:rPr>
        <w:t>’</w:t>
      </w:r>
      <w:r>
        <w:rPr>
          <w:rFonts w:ascii="宋体" w:hAnsi="宋体" w:hint="eastAsia"/>
          <w:sz w:val="24"/>
        </w:rPr>
        <w:t>s high-tech industry has grown an average of 27 percent each year for the last five years, according to a senior Chinese official.</w:t>
      </w:r>
    </w:p>
    <w:p w:rsidR="001E1698" w:rsidRDefault="001E1698" w:rsidP="001E1698">
      <w:pPr>
        <w:spacing w:line="500" w:lineRule="exact"/>
        <w:ind w:firstLine="420"/>
        <w:rPr>
          <w:rFonts w:ascii="宋体" w:hAnsi="宋体"/>
          <w:sz w:val="24"/>
        </w:rPr>
      </w:pPr>
      <w:r>
        <w:rPr>
          <w:rFonts w:ascii="宋体" w:hAnsi="宋体" w:hint="eastAsia"/>
          <w:sz w:val="24"/>
        </w:rPr>
        <w:t>Wu Zhongze, vice minister of science and technology, said the total production value of the industry accounted for 16 percent of China</w:t>
      </w:r>
      <w:r>
        <w:rPr>
          <w:rFonts w:ascii="宋体" w:hAnsi="宋体"/>
          <w:sz w:val="24"/>
        </w:rPr>
        <w:t>’</w:t>
      </w:r>
      <w:r>
        <w:rPr>
          <w:rFonts w:ascii="宋体" w:hAnsi="宋体" w:hint="eastAsia"/>
          <w:sz w:val="24"/>
        </w:rPr>
        <w:t xml:space="preserve">s manufacturing.“Chinese manufacturing has made great progress in upgrading itself by applying more high-tech </w:t>
      </w:r>
      <w:r>
        <w:rPr>
          <w:rFonts w:ascii="宋体" w:hAnsi="宋体"/>
          <w:sz w:val="24"/>
        </w:rPr>
        <w:t>technologies,” said</w:t>
      </w:r>
      <w:r>
        <w:rPr>
          <w:rFonts w:ascii="宋体" w:hAnsi="宋体" w:hint="eastAsia"/>
          <w:sz w:val="24"/>
        </w:rPr>
        <w:t xml:space="preserve"> Liu Yong, are searcher with the Chinese Academy of Social Sciences. Chinese </w:t>
      </w:r>
      <w:r>
        <w:rPr>
          <w:rFonts w:ascii="宋体" w:hAnsi="宋体" w:hint="eastAsia"/>
          <w:sz w:val="24"/>
        </w:rPr>
        <w:lastRenderedPageBreak/>
        <w:t>companies have become more interested in controlling core technologies by developing major equipment manufacturing industries, such as automobile and shipbuilding in which homegrown or innovative high-tech technologies have allowed domestic products to substitute imports. Domestic car makers enjoyed a 17-percent share of China</w:t>
      </w:r>
      <w:r>
        <w:rPr>
          <w:rFonts w:ascii="宋体" w:hAnsi="宋体"/>
          <w:sz w:val="24"/>
        </w:rPr>
        <w:t>’</w:t>
      </w:r>
      <w:r>
        <w:rPr>
          <w:rFonts w:ascii="宋体" w:hAnsi="宋体" w:hint="eastAsia"/>
          <w:sz w:val="24"/>
        </w:rPr>
        <w:t>s total auto sales in 2007 and some key breakthroughs in shipbuilding have narrowed the technological gap between the Chinese and its east Asian competitors Japan and the Republic of Korea. Vice Minister of Commerce Ma Xiuhong also said that China would continue to come up with more policies in 2008 to encourage foreign capital to invest in high-tech manufacturing and environmental conservation industries. Chinese President Hu Jintao said in his report to the 17</w:t>
      </w:r>
      <w:r>
        <w:rPr>
          <w:rFonts w:ascii="宋体" w:hAnsi="宋体" w:hint="eastAsia"/>
          <w:sz w:val="24"/>
          <w:vertAlign w:val="superscript"/>
        </w:rPr>
        <w:t>th</w:t>
      </w:r>
      <w:r>
        <w:rPr>
          <w:rFonts w:ascii="宋体" w:hAnsi="宋体" w:hint="eastAsia"/>
          <w:sz w:val="24"/>
        </w:rPr>
        <w:t xml:space="preserve"> National Congress of the Communist Party of China that China should </w:t>
      </w:r>
      <w:r>
        <w:rPr>
          <w:rFonts w:ascii="宋体" w:hAnsi="宋体"/>
          <w:sz w:val="24"/>
        </w:rPr>
        <w:t>“</w:t>
      </w:r>
      <w:r>
        <w:rPr>
          <w:rFonts w:ascii="宋体" w:hAnsi="宋体" w:hint="eastAsia"/>
          <w:sz w:val="24"/>
        </w:rPr>
        <w:t>improve the capacity for independent innovation</w:t>
      </w:r>
      <w:r>
        <w:rPr>
          <w:rFonts w:ascii="宋体" w:hAnsi="宋体"/>
          <w:sz w:val="24"/>
        </w:rPr>
        <w:t>”</w:t>
      </w:r>
      <w:r>
        <w:rPr>
          <w:rFonts w:ascii="宋体" w:hAnsi="宋体" w:hint="eastAsia"/>
          <w:sz w:val="24"/>
        </w:rPr>
        <w:t xml:space="preserve"> and </w:t>
      </w:r>
      <w:r>
        <w:rPr>
          <w:rFonts w:ascii="宋体" w:hAnsi="宋体"/>
          <w:sz w:val="24"/>
        </w:rPr>
        <w:t>“</w:t>
      </w:r>
      <w:r>
        <w:rPr>
          <w:rFonts w:ascii="宋体" w:hAnsi="宋体" w:hint="eastAsia"/>
          <w:sz w:val="24"/>
        </w:rPr>
        <w:t>promote the translation of scientific and technological advances into practical productive forces</w:t>
      </w:r>
      <w:r>
        <w:rPr>
          <w:rFonts w:ascii="宋体" w:hAnsi="宋体"/>
          <w:sz w:val="24"/>
        </w:rPr>
        <w:t>”</w:t>
      </w:r>
      <w:r>
        <w:rPr>
          <w:rFonts w:ascii="宋体" w:hAnsi="宋体" w:hint="eastAsia"/>
          <w:sz w:val="24"/>
        </w:rPr>
        <w:t>. So far, Chinese governments at all levels have built up 230 institutions and 32 software bases to help manufacturers master more independent innovations and technologies. China</w:t>
      </w:r>
      <w:r>
        <w:rPr>
          <w:rFonts w:ascii="宋体" w:hAnsi="宋体"/>
          <w:sz w:val="24"/>
        </w:rPr>
        <w:t>’</w:t>
      </w:r>
      <w:r>
        <w:rPr>
          <w:rFonts w:ascii="宋体" w:hAnsi="宋体" w:hint="eastAsia"/>
          <w:sz w:val="24"/>
        </w:rPr>
        <w:t xml:space="preserve">s 54 national high-tech industry zones have attracted about half of the Chinese high-tech enterprises and one third of research and developing funds of the whole country, according to the Ministry of Science and Technology </w:t>
      </w:r>
      <w:r>
        <w:rPr>
          <w:rFonts w:ascii="宋体" w:hAnsi="宋体"/>
          <w:sz w:val="24"/>
        </w:rPr>
        <w:t>“</w:t>
      </w:r>
      <w:r>
        <w:rPr>
          <w:rFonts w:ascii="宋体" w:hAnsi="宋体" w:hint="eastAsia"/>
          <w:sz w:val="24"/>
        </w:rPr>
        <w:t>These high-tech zones have become important bases for China to develop independent innovation,</w:t>
      </w:r>
      <w:r>
        <w:rPr>
          <w:rFonts w:ascii="宋体" w:hAnsi="宋体"/>
          <w:sz w:val="24"/>
        </w:rPr>
        <w:t>”</w:t>
      </w:r>
      <w:r>
        <w:rPr>
          <w:rFonts w:ascii="宋体" w:hAnsi="宋体" w:hint="eastAsia"/>
          <w:sz w:val="24"/>
        </w:rPr>
        <w:t xml:space="preserve"> said Li Xueyong, another vice minister of science and technology.</w:t>
      </w:r>
    </w:p>
    <w:p w:rsidR="001E1698" w:rsidRDefault="001E1698" w:rsidP="001E1698">
      <w:pPr>
        <w:spacing w:line="500" w:lineRule="exact"/>
        <w:rPr>
          <w:rFonts w:ascii="宋体" w:hAnsi="宋体"/>
          <w:sz w:val="24"/>
        </w:rPr>
      </w:pPr>
    </w:p>
    <w:p w:rsidR="001E1698" w:rsidRDefault="001E1698" w:rsidP="001E1698">
      <w:pPr>
        <w:spacing w:line="500" w:lineRule="exact"/>
        <w:rPr>
          <w:rFonts w:ascii="宋体" w:hAnsi="宋体"/>
          <w:b/>
          <w:sz w:val="24"/>
        </w:rPr>
      </w:pPr>
      <w:r>
        <w:rPr>
          <w:rFonts w:ascii="宋体" w:hAnsi="宋体" w:hint="eastAsia"/>
          <w:b/>
          <w:sz w:val="24"/>
        </w:rPr>
        <w:t>Ⅳ. Note-writing(15%): Write on the answer paper a note of about 60 words based on the following situation.</w:t>
      </w:r>
    </w:p>
    <w:p w:rsidR="001E1698" w:rsidRDefault="001E1698" w:rsidP="001E1698">
      <w:pPr>
        <w:spacing w:line="500" w:lineRule="exact"/>
        <w:ind w:firstLine="420"/>
        <w:rPr>
          <w:rFonts w:ascii="宋体" w:hAnsi="宋体"/>
          <w:b/>
          <w:sz w:val="24"/>
        </w:rPr>
      </w:pPr>
      <w:r>
        <w:rPr>
          <w:rFonts w:ascii="宋体" w:hAnsi="宋体"/>
          <w:sz w:val="24"/>
        </w:rPr>
        <w:t>O</w:t>
      </w:r>
      <w:r>
        <w:rPr>
          <w:rFonts w:ascii="宋体" w:hAnsi="宋体" w:hint="eastAsia"/>
          <w:sz w:val="24"/>
        </w:rPr>
        <w:t xml:space="preserve">ne of your pan friends, Mary, an American student, is curious about </w:t>
      </w:r>
      <w:r>
        <w:rPr>
          <w:rFonts w:ascii="宋体" w:hAnsi="宋体" w:hint="eastAsia"/>
          <w:sz w:val="24"/>
        </w:rPr>
        <w:lastRenderedPageBreak/>
        <w:t xml:space="preserve">Chinese culture. Winter holiday is coming. You intend to invite Mary to celebrate the Spring Festival with you in your hometown. Now please write a short letter to Mayr, </w:t>
      </w:r>
      <w:r>
        <w:rPr>
          <w:rFonts w:ascii="宋体" w:hAnsi="宋体" w:hint="eastAsia"/>
          <w:b/>
          <w:sz w:val="24"/>
        </w:rPr>
        <w:t>persuading her to come to stay with you.</w:t>
      </w:r>
    </w:p>
    <w:p w:rsidR="001E1698" w:rsidRDefault="001E1698" w:rsidP="001E1698">
      <w:pPr>
        <w:spacing w:line="500" w:lineRule="exact"/>
        <w:rPr>
          <w:rFonts w:ascii="宋体" w:hAnsi="宋体"/>
          <w:b/>
          <w:sz w:val="24"/>
        </w:rPr>
      </w:pPr>
    </w:p>
    <w:p w:rsidR="001E1698" w:rsidRDefault="001E1698" w:rsidP="001E1698">
      <w:pPr>
        <w:spacing w:line="500" w:lineRule="exact"/>
        <w:rPr>
          <w:rFonts w:ascii="宋体" w:hAnsi="宋体"/>
          <w:b/>
          <w:sz w:val="24"/>
        </w:rPr>
      </w:pPr>
      <w:r>
        <w:rPr>
          <w:rFonts w:ascii="宋体" w:hAnsi="宋体" w:hint="eastAsia"/>
          <w:b/>
          <w:sz w:val="24"/>
        </w:rPr>
        <w:t>Ⅴ. Composition(50%)</w:t>
      </w:r>
    </w:p>
    <w:p w:rsidR="001E1698" w:rsidRDefault="001E1698" w:rsidP="001E1698">
      <w:pPr>
        <w:spacing w:line="500" w:lineRule="exact"/>
        <w:ind w:firstLine="495"/>
        <w:rPr>
          <w:rFonts w:ascii="宋体" w:hAnsi="宋体"/>
          <w:sz w:val="24"/>
        </w:rPr>
      </w:pPr>
      <w:r>
        <w:rPr>
          <w:rFonts w:ascii="宋体" w:hAnsi="宋体" w:hint="eastAsia"/>
          <w:sz w:val="24"/>
        </w:rPr>
        <w:t>Write on the answer paper a composition of about 200 words on the following topic;</w:t>
      </w:r>
    </w:p>
    <w:p w:rsidR="001E1698" w:rsidRDefault="001E1698" w:rsidP="001E1698">
      <w:pPr>
        <w:spacing w:line="500" w:lineRule="exact"/>
        <w:ind w:firstLine="495"/>
        <w:rPr>
          <w:rFonts w:ascii="宋体" w:hAnsi="宋体"/>
          <w:sz w:val="24"/>
        </w:rPr>
      </w:pPr>
    </w:p>
    <w:p w:rsidR="001E1698" w:rsidRDefault="001E1698" w:rsidP="001E1698">
      <w:pPr>
        <w:spacing w:line="500" w:lineRule="exact"/>
        <w:ind w:firstLineChars="402" w:firstLine="969"/>
        <w:rPr>
          <w:rFonts w:ascii="宋体" w:hAnsi="宋体"/>
          <w:b/>
          <w:sz w:val="24"/>
        </w:rPr>
      </w:pPr>
      <w:r>
        <w:rPr>
          <w:rFonts w:ascii="宋体" w:hAnsi="宋体" w:hint="eastAsia"/>
          <w:b/>
          <w:sz w:val="24"/>
        </w:rPr>
        <w:t>The Threats of Global Warming</w:t>
      </w:r>
    </w:p>
    <w:p w:rsidR="001E1698" w:rsidRDefault="001E1698" w:rsidP="001E1698">
      <w:pPr>
        <w:spacing w:line="500" w:lineRule="exact"/>
        <w:rPr>
          <w:rFonts w:ascii="宋体" w:hAnsi="宋体"/>
          <w:b/>
          <w:sz w:val="24"/>
        </w:rPr>
      </w:pPr>
    </w:p>
    <w:p w:rsidR="001E1698" w:rsidRDefault="001E1698" w:rsidP="001E1698">
      <w:pPr>
        <w:spacing w:line="500" w:lineRule="exact"/>
        <w:ind w:firstLine="495"/>
        <w:rPr>
          <w:rFonts w:ascii="宋体" w:hAnsi="宋体"/>
          <w:b/>
          <w:sz w:val="24"/>
        </w:rPr>
      </w:pPr>
      <w:r>
        <w:rPr>
          <w:rFonts w:ascii="宋体" w:hAnsi="宋体" w:hint="eastAsia"/>
          <w:b/>
          <w:sz w:val="24"/>
        </w:rPr>
        <w:t xml:space="preserve">(You are to write in three parts, in the first part, state what you think; in the second, support your view; in the last, bring what you have written to a natural conclusion. Marks will be awarded for content, organization, grammar and appropriateness. Failure to follow the instructions may result in a loss of marks.) </w:t>
      </w:r>
    </w:p>
    <w:p w:rsidR="00B64ED2" w:rsidRDefault="001E1698" w:rsidP="001E1698">
      <w:r>
        <w:rPr>
          <w:rFonts w:ascii="宋体" w:hAnsi="宋体" w:cs="宋体"/>
          <w:kern w:val="0"/>
          <w:sz w:val="28"/>
          <w:szCs w:val="28"/>
        </w:rPr>
        <w:br w:type="page"/>
      </w:r>
    </w:p>
    <w:sectPr w:rsidR="00B64ED2">
      <w:headerReference w:type="even" r:id="rId7"/>
      <w:headerReference w:type="default" r:id="rId8"/>
      <w:footerReference w:type="even" r:id="rId9"/>
      <w:footerReference w:type="default" r:id="rId10"/>
      <w:headerReference w:type="first" r:id="rId11"/>
      <w:footerReference w:type="first" r:id="rId12"/>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6CD0" w:rsidRDefault="002B6CD0" w:rsidP="0075690B">
      <w:r>
        <w:separator/>
      </w:r>
    </w:p>
  </w:endnote>
  <w:endnote w:type="continuationSeparator" w:id="0">
    <w:p w:rsidR="002B6CD0" w:rsidRDefault="002B6CD0" w:rsidP="00756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altName w:val="Times New Roman"/>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90B" w:rsidRDefault="0075690B">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90B" w:rsidRDefault="0075690B">
    <w:pPr>
      <w:pStyle w:val="a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90B" w:rsidRDefault="0075690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6CD0" w:rsidRDefault="002B6CD0" w:rsidP="0075690B">
      <w:r>
        <w:separator/>
      </w:r>
    </w:p>
  </w:footnote>
  <w:footnote w:type="continuationSeparator" w:id="0">
    <w:p w:rsidR="002B6CD0" w:rsidRDefault="002B6CD0" w:rsidP="007569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90B" w:rsidRDefault="0075690B">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90B" w:rsidRPr="0075690B" w:rsidRDefault="0075690B" w:rsidP="0075690B">
    <w:pPr>
      <w:pStyle w:val="a4"/>
      <w:rPr>
        <w:rFonts w:hint="eastAsia"/>
      </w:rPr>
    </w:pPr>
    <w:r>
      <w:rPr>
        <w:rFonts w:hint="eastAsia"/>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49" type="#_x0000_t75" style="position:absolute;left:0;text-align:left;margin-left:0;margin-top:0;width:414.7pt;height:586.85pt;z-index:-251658240;mso-position-horizontal:center;mso-position-horizontal-relative:margin;mso-position-vertical:center;mso-position-vertical-relative:margin" o:allowincell="f">
          <v:imagedata r:id="rId1" o:title="stugdfordoc1" gain="19661f" blacklevel="22938f"/>
        </v:shape>
      </w:pict>
    </w:r>
    <w:r>
      <w:rPr>
        <w:rFonts w:hint="eastAsia"/>
      </w:rPr>
      <w:t>广东专插本招考网</w:t>
    </w:r>
    <w:r>
      <w:rPr>
        <w:rFonts w:hint="eastAsia"/>
      </w:rPr>
      <w:t xml:space="preserve">                                                        http://www.</w:t>
    </w:r>
    <w:r>
      <w:t>zcbpx</w:t>
    </w:r>
    <w:r>
      <w:rPr>
        <w:rFonts w:hint="eastAsia"/>
      </w:rPr>
      <w:t>.com</w:t>
    </w:r>
    <w:bookmarkStart w:id="6" w:name="_GoBack"/>
    <w:bookmarkEnd w:id="6"/>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90B" w:rsidRDefault="0075690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0001"/>
    <w:multiLevelType w:val="multilevel"/>
    <w:tmpl w:val="00000001"/>
    <w:lvl w:ilvl="0">
      <w:start w:val="1"/>
      <w:numFmt w:val="japaneseCounting"/>
      <w:lvlText w:val="%1、"/>
      <w:lvlJc w:val="left"/>
      <w:pPr>
        <w:tabs>
          <w:tab w:val="num" w:pos="420"/>
        </w:tabs>
        <w:ind w:left="420" w:hanging="420"/>
      </w:pPr>
      <w:rPr>
        <w:rFonts w:hAnsi="宋体"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2"/>
    <w:multiLevelType w:val="multilevel"/>
    <w:tmpl w:val="00000002"/>
    <w:lvl w:ilvl="0">
      <w:start w:val="1"/>
      <w:numFmt w:val="decimal"/>
      <w:lvlText w:val="%1．"/>
      <w:lvlJc w:val="left"/>
      <w:pPr>
        <w:tabs>
          <w:tab w:val="num" w:pos="495"/>
        </w:tabs>
        <w:ind w:left="495" w:hanging="375"/>
      </w:pPr>
      <w:rPr>
        <w:rFonts w:hint="eastAsia"/>
      </w:rPr>
    </w:lvl>
    <w:lvl w:ilvl="1">
      <w:start w:val="4"/>
      <w:numFmt w:val="decimal"/>
      <w:lvlText w:val="%2"/>
      <w:lvlJc w:val="left"/>
      <w:pPr>
        <w:tabs>
          <w:tab w:val="num" w:pos="960"/>
        </w:tabs>
        <w:ind w:left="960" w:hanging="420"/>
      </w:pPr>
      <w:rPr>
        <w:rFonts w:hint="eastAsia"/>
      </w:rPr>
    </w:lvl>
    <w:lvl w:ilvl="2">
      <w:start w:val="1"/>
      <w:numFmt w:val="lowerRoman"/>
      <w:lvlText w:val="%3."/>
      <w:lvlJc w:val="right"/>
      <w:pPr>
        <w:tabs>
          <w:tab w:val="num" w:pos="1380"/>
        </w:tabs>
        <w:ind w:left="1380" w:hanging="420"/>
      </w:pPr>
    </w:lvl>
    <w:lvl w:ilvl="3">
      <w:start w:val="1"/>
      <w:numFmt w:val="decimal"/>
      <w:lvlText w:val="%4."/>
      <w:lvlJc w:val="left"/>
      <w:pPr>
        <w:tabs>
          <w:tab w:val="num" w:pos="1800"/>
        </w:tabs>
        <w:ind w:left="1800" w:hanging="420"/>
      </w:pPr>
    </w:lvl>
    <w:lvl w:ilvl="4">
      <w:start w:val="1"/>
      <w:numFmt w:val="lowerLetter"/>
      <w:lvlText w:val="%5)"/>
      <w:lvlJc w:val="left"/>
      <w:pPr>
        <w:tabs>
          <w:tab w:val="num" w:pos="2220"/>
        </w:tabs>
        <w:ind w:left="2220" w:hanging="420"/>
      </w:pPr>
    </w:lvl>
    <w:lvl w:ilvl="5">
      <w:start w:val="1"/>
      <w:numFmt w:val="lowerRoman"/>
      <w:lvlText w:val="%6."/>
      <w:lvlJc w:val="right"/>
      <w:pPr>
        <w:tabs>
          <w:tab w:val="num" w:pos="2640"/>
        </w:tabs>
        <w:ind w:left="2640" w:hanging="420"/>
      </w:pPr>
    </w:lvl>
    <w:lvl w:ilvl="6">
      <w:start w:val="1"/>
      <w:numFmt w:val="decimal"/>
      <w:lvlText w:val="%7."/>
      <w:lvlJc w:val="left"/>
      <w:pPr>
        <w:tabs>
          <w:tab w:val="num" w:pos="3060"/>
        </w:tabs>
        <w:ind w:left="3060" w:hanging="420"/>
      </w:pPr>
    </w:lvl>
    <w:lvl w:ilvl="7">
      <w:start w:val="1"/>
      <w:numFmt w:val="lowerLetter"/>
      <w:lvlText w:val="%8)"/>
      <w:lvlJc w:val="left"/>
      <w:pPr>
        <w:tabs>
          <w:tab w:val="num" w:pos="3480"/>
        </w:tabs>
        <w:ind w:left="3480" w:hanging="420"/>
      </w:pPr>
    </w:lvl>
    <w:lvl w:ilvl="8">
      <w:start w:val="1"/>
      <w:numFmt w:val="lowerRoman"/>
      <w:lvlText w:val="%9."/>
      <w:lvlJc w:val="right"/>
      <w:pPr>
        <w:tabs>
          <w:tab w:val="num" w:pos="3900"/>
        </w:tabs>
        <w:ind w:left="3900" w:hanging="420"/>
      </w:pPr>
    </w:lvl>
  </w:abstractNum>
  <w:abstractNum w:abstractNumId="2">
    <w:nsid w:val="0000000C"/>
    <w:multiLevelType w:val="multilevel"/>
    <w:tmpl w:val="0000000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
    <w:nsid w:val="00000014"/>
    <w:multiLevelType w:val="multilevel"/>
    <w:tmpl w:val="00000014"/>
    <w:lvl w:ilvl="0">
      <w:start w:val="1"/>
      <w:numFmt w:val="decimal"/>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31"/>
    <w:multiLevelType w:val="multilevel"/>
    <w:tmpl w:val="00000031"/>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5">
    <w:nsid w:val="00000033"/>
    <w:multiLevelType w:val="multilevel"/>
    <w:tmpl w:val="00000033"/>
    <w:lvl w:ilvl="0">
      <w:start w:val="3"/>
      <w:numFmt w:val="decimal"/>
      <w:lvlText w:val="%1．"/>
      <w:lvlJc w:val="left"/>
      <w:pPr>
        <w:tabs>
          <w:tab w:val="num" w:pos="1080"/>
        </w:tabs>
        <w:ind w:left="1080" w:hanging="360"/>
      </w:pPr>
      <w:rPr>
        <w:rFonts w:hint="default"/>
      </w:rPr>
    </w:lvl>
    <w:lvl w:ilvl="1">
      <w:start w:val="1"/>
      <w:numFmt w:val="lowerLetter"/>
      <w:lvlText w:val="%2)"/>
      <w:lvlJc w:val="left"/>
      <w:pPr>
        <w:tabs>
          <w:tab w:val="num" w:pos="1560"/>
        </w:tabs>
        <w:ind w:left="1560" w:hanging="420"/>
      </w:pPr>
    </w:lvl>
    <w:lvl w:ilvl="2">
      <w:start w:val="1"/>
      <w:numFmt w:val="lowerRoman"/>
      <w:lvlText w:val="%3."/>
      <w:lvlJc w:val="right"/>
      <w:pPr>
        <w:tabs>
          <w:tab w:val="num" w:pos="1980"/>
        </w:tabs>
        <w:ind w:left="1980" w:hanging="420"/>
      </w:pPr>
    </w:lvl>
    <w:lvl w:ilvl="3">
      <w:start w:val="1"/>
      <w:numFmt w:val="decimal"/>
      <w:lvlText w:val="%4."/>
      <w:lvlJc w:val="left"/>
      <w:pPr>
        <w:tabs>
          <w:tab w:val="num" w:pos="2400"/>
        </w:tabs>
        <w:ind w:left="2400" w:hanging="420"/>
      </w:pPr>
    </w:lvl>
    <w:lvl w:ilvl="4">
      <w:start w:val="1"/>
      <w:numFmt w:val="lowerLetter"/>
      <w:lvlText w:val="%5)"/>
      <w:lvlJc w:val="left"/>
      <w:pPr>
        <w:tabs>
          <w:tab w:val="num" w:pos="2820"/>
        </w:tabs>
        <w:ind w:left="2820" w:hanging="420"/>
      </w:pPr>
    </w:lvl>
    <w:lvl w:ilvl="5">
      <w:start w:val="1"/>
      <w:numFmt w:val="lowerRoman"/>
      <w:lvlText w:val="%6."/>
      <w:lvlJc w:val="right"/>
      <w:pPr>
        <w:tabs>
          <w:tab w:val="num" w:pos="3240"/>
        </w:tabs>
        <w:ind w:left="3240" w:hanging="420"/>
      </w:pPr>
    </w:lvl>
    <w:lvl w:ilvl="6">
      <w:start w:val="1"/>
      <w:numFmt w:val="decimal"/>
      <w:lvlText w:val="%7."/>
      <w:lvlJc w:val="left"/>
      <w:pPr>
        <w:tabs>
          <w:tab w:val="num" w:pos="3660"/>
        </w:tabs>
        <w:ind w:left="3660" w:hanging="420"/>
      </w:pPr>
    </w:lvl>
    <w:lvl w:ilvl="7">
      <w:start w:val="1"/>
      <w:numFmt w:val="lowerLetter"/>
      <w:lvlText w:val="%8)"/>
      <w:lvlJc w:val="left"/>
      <w:pPr>
        <w:tabs>
          <w:tab w:val="num" w:pos="4080"/>
        </w:tabs>
        <w:ind w:left="4080" w:hanging="420"/>
      </w:pPr>
    </w:lvl>
    <w:lvl w:ilvl="8">
      <w:start w:val="1"/>
      <w:numFmt w:val="lowerRoman"/>
      <w:lvlText w:val="%9."/>
      <w:lvlJc w:val="right"/>
      <w:pPr>
        <w:tabs>
          <w:tab w:val="num" w:pos="4500"/>
        </w:tabs>
        <w:ind w:left="4500" w:hanging="420"/>
      </w:pPr>
    </w:lvl>
  </w:abstractNum>
  <w:abstractNum w:abstractNumId="6">
    <w:nsid w:val="0000004B"/>
    <w:multiLevelType w:val="multilevel"/>
    <w:tmpl w:val="0000004B"/>
    <w:lvl w:ilvl="0">
      <w:start w:val="1"/>
      <w:numFmt w:val="decimal"/>
      <w:lvlText w:val="%1."/>
      <w:lvlJc w:val="left"/>
      <w:pPr>
        <w:tabs>
          <w:tab w:val="num" w:pos="360"/>
        </w:tabs>
        <w:ind w:left="360" w:hanging="360"/>
      </w:pPr>
      <w:rPr>
        <w:rFonts w:hint="default"/>
      </w:rPr>
    </w:lvl>
    <w:lvl w:ilvl="1">
      <w:start w:val="1"/>
      <w:numFmt w:val="upperLetter"/>
      <w:lvlText w:val="%2."/>
      <w:lvlJc w:val="left"/>
      <w:pPr>
        <w:tabs>
          <w:tab w:val="num" w:pos="780"/>
        </w:tabs>
        <w:ind w:left="780" w:hanging="36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nsid w:val="077F51E2"/>
    <w:multiLevelType w:val="multilevel"/>
    <w:tmpl w:val="077F51E2"/>
    <w:lvl w:ilvl="0">
      <w:start w:val="1"/>
      <w:numFmt w:val="decimal"/>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8">
    <w:nsid w:val="1D2539B5"/>
    <w:multiLevelType w:val="multilevel"/>
    <w:tmpl w:val="1D2539B5"/>
    <w:lvl w:ilvl="0">
      <w:start w:val="1"/>
      <w:numFmt w:val="decimal"/>
      <w:lvlText w:val="%1)"/>
      <w:lvlJc w:val="left"/>
      <w:pPr>
        <w:ind w:left="420" w:hanging="420"/>
      </w:pPr>
    </w:lvl>
    <w:lvl w:ilvl="1">
      <w:start w:val="2"/>
      <w:numFmt w:val="decimal"/>
      <w:lvlText w:val="%2．"/>
      <w:lvlJc w:val="left"/>
      <w:pPr>
        <w:ind w:left="1140" w:hanging="72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4C47144B"/>
    <w:multiLevelType w:val="multilevel"/>
    <w:tmpl w:val="4C47144B"/>
    <w:lvl w:ilvl="0">
      <w:start w:val="1"/>
      <w:numFmt w:val="decimal"/>
      <w:lvlText w:val="%1、"/>
      <w:lvlJc w:val="left"/>
      <w:pPr>
        <w:tabs>
          <w:tab w:val="num" w:pos="480"/>
        </w:tabs>
        <w:ind w:left="480" w:hanging="480"/>
      </w:pPr>
      <w:rPr>
        <w:rFonts w:hint="default"/>
      </w:rPr>
    </w:lvl>
    <w:lvl w:ilvl="1">
      <w:start w:val="1"/>
      <w:numFmt w:val="lowerLetter"/>
      <w:lvlText w:val="%2)"/>
      <w:lvlJc w:val="left"/>
      <w:pPr>
        <w:tabs>
          <w:tab w:val="num" w:pos="840"/>
        </w:tabs>
        <w:ind w:left="840" w:hanging="420"/>
      </w:pPr>
      <w:rPr>
        <w:rFonts w:hint="eastAsia"/>
      </w:rPr>
    </w:lvl>
    <w:lvl w:ilvl="2">
      <w:start w:val="1"/>
      <w:numFmt w:val="lowerRoman"/>
      <w:lvlText w:val="%3."/>
      <w:lvlJc w:val="right"/>
      <w:pPr>
        <w:tabs>
          <w:tab w:val="num" w:pos="1260"/>
        </w:tabs>
        <w:ind w:left="1260" w:hanging="420"/>
      </w:pPr>
      <w:rPr>
        <w:rFonts w:hint="eastAsia"/>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0">
    <w:nsid w:val="4F36014F"/>
    <w:multiLevelType w:val="multilevel"/>
    <w:tmpl w:val="4F36014F"/>
    <w:lvl w:ilvl="0">
      <w:start w:val="1"/>
      <w:numFmt w:val="decimal"/>
      <w:lvlText w:val="%1、"/>
      <w:lvlJc w:val="left"/>
      <w:pPr>
        <w:tabs>
          <w:tab w:val="num" w:pos="420"/>
        </w:tabs>
        <w:ind w:left="420" w:hanging="420"/>
      </w:pPr>
      <w:rPr>
        <w:rFonts w:hint="default"/>
      </w:rPr>
    </w:lvl>
    <w:lvl w:ilvl="1">
      <w:start w:val="8"/>
      <w:numFmt w:val="japaneseCounting"/>
      <w:lvlText w:val="第%2章"/>
      <w:lvlJc w:val="left"/>
      <w:pPr>
        <w:tabs>
          <w:tab w:val="num" w:pos="1140"/>
        </w:tabs>
        <w:ind w:left="1140" w:hanging="720"/>
      </w:pPr>
      <w:rPr>
        <w:rFonts w:hint="default"/>
      </w:rPr>
    </w:lvl>
    <w:lvl w:ilvl="2">
      <w:start w:val="1"/>
      <w:numFmt w:val="japaneseCounting"/>
      <w:lvlText w:val="第%3节"/>
      <w:lvlJc w:val="left"/>
      <w:pPr>
        <w:tabs>
          <w:tab w:val="num" w:pos="720"/>
        </w:tabs>
        <w:ind w:left="720" w:hanging="720"/>
      </w:pPr>
      <w:rPr>
        <w:rFonts w:hint="default"/>
      </w:rPr>
    </w:lvl>
    <w:lvl w:ilvl="3">
      <w:start w:val="1"/>
      <w:numFmt w:val="decimal"/>
      <w:lvlText w:val="%4."/>
      <w:lvlJc w:val="left"/>
      <w:pPr>
        <w:tabs>
          <w:tab w:val="num" w:pos="1680"/>
        </w:tabs>
        <w:ind w:left="1680" w:hanging="420"/>
      </w:pPr>
      <w:rPr>
        <w:rFonts w:hint="eastAsia"/>
      </w:rPr>
    </w:lvl>
    <w:lvl w:ilvl="4">
      <w:start w:val="1"/>
      <w:numFmt w:val="lowerLetter"/>
      <w:lvlText w:val="%5)"/>
      <w:lvlJc w:val="left"/>
      <w:pPr>
        <w:tabs>
          <w:tab w:val="num" w:pos="2100"/>
        </w:tabs>
        <w:ind w:left="2100" w:hanging="420"/>
      </w:pPr>
      <w:rPr>
        <w:rFonts w:hint="eastAsia"/>
      </w:rPr>
    </w:lvl>
    <w:lvl w:ilvl="5">
      <w:start w:val="1"/>
      <w:numFmt w:val="lowerRoman"/>
      <w:lvlText w:val="%6."/>
      <w:lvlJc w:val="right"/>
      <w:pPr>
        <w:tabs>
          <w:tab w:val="num" w:pos="2520"/>
        </w:tabs>
        <w:ind w:left="2520" w:hanging="420"/>
      </w:pPr>
      <w:rPr>
        <w:rFonts w:hint="eastAsia"/>
      </w:rPr>
    </w:lvl>
    <w:lvl w:ilvl="6">
      <w:start w:val="1"/>
      <w:numFmt w:val="decimal"/>
      <w:lvlText w:val="%7."/>
      <w:lvlJc w:val="left"/>
      <w:pPr>
        <w:tabs>
          <w:tab w:val="num" w:pos="2940"/>
        </w:tabs>
        <w:ind w:left="2940" w:hanging="420"/>
      </w:pPr>
      <w:rPr>
        <w:rFonts w:hint="eastAsia"/>
      </w:rPr>
    </w:lvl>
    <w:lvl w:ilvl="7">
      <w:start w:val="1"/>
      <w:numFmt w:val="lowerLetter"/>
      <w:lvlText w:val="%8)"/>
      <w:lvlJc w:val="left"/>
      <w:pPr>
        <w:tabs>
          <w:tab w:val="num" w:pos="3360"/>
        </w:tabs>
        <w:ind w:left="3360" w:hanging="420"/>
      </w:pPr>
      <w:rPr>
        <w:rFonts w:hint="eastAsia"/>
      </w:rPr>
    </w:lvl>
    <w:lvl w:ilvl="8">
      <w:start w:val="1"/>
      <w:numFmt w:val="lowerRoman"/>
      <w:lvlText w:val="%9."/>
      <w:lvlJc w:val="right"/>
      <w:pPr>
        <w:tabs>
          <w:tab w:val="num" w:pos="3780"/>
        </w:tabs>
        <w:ind w:left="3780" w:hanging="420"/>
      </w:pPr>
      <w:rPr>
        <w:rFonts w:hint="eastAsia"/>
      </w:rPr>
    </w:lvl>
  </w:abstractNum>
  <w:abstractNum w:abstractNumId="11">
    <w:nsid w:val="5A24FCF0"/>
    <w:multiLevelType w:val="singleLevel"/>
    <w:tmpl w:val="5A24FCF0"/>
    <w:lvl w:ilvl="0">
      <w:start w:val="1"/>
      <w:numFmt w:val="decimal"/>
      <w:lvlText w:val="%1)"/>
      <w:lvlJc w:val="left"/>
      <w:pPr>
        <w:ind w:left="425" w:hanging="425"/>
      </w:pPr>
      <w:rPr>
        <w:rFonts w:hint="default"/>
      </w:rPr>
    </w:lvl>
  </w:abstractNum>
  <w:num w:numId="1">
    <w:abstractNumId w:val="10"/>
  </w:num>
  <w:num w:numId="2">
    <w:abstractNumId w:val="9"/>
  </w:num>
  <w:num w:numId="3">
    <w:abstractNumId w:val="7"/>
  </w:num>
  <w:num w:numId="4">
    <w:abstractNumId w:val="1"/>
  </w:num>
  <w:num w:numId="5">
    <w:abstractNumId w:val="0"/>
  </w:num>
  <w:num w:numId="6">
    <w:abstractNumId w:val="5"/>
  </w:num>
  <w:num w:numId="7">
    <w:abstractNumId w:val="11"/>
  </w:num>
  <w:num w:numId="8">
    <w:abstractNumId w:val="6"/>
  </w:num>
  <w:num w:numId="9">
    <w:abstractNumId w:val="4"/>
  </w:num>
  <w:num w:numId="10">
    <w:abstractNumId w:val="8"/>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E1698"/>
    <w:rsid w:val="00015287"/>
    <w:rsid w:val="001E1698"/>
    <w:rsid w:val="002B6CD0"/>
    <w:rsid w:val="0075690B"/>
    <w:rsid w:val="00B64E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5:docId w15:val="{0C0F3822-2FE3-4177-B792-7C511F5B99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698"/>
    <w:pPr>
      <w:widowControl w:val="0"/>
      <w:jc w:val="both"/>
    </w:pPr>
    <w:rPr>
      <w:rFonts w:ascii="Times New Roman" w:eastAsia="宋体" w:hAnsi="Times New Roman" w:cs="Times New Roman"/>
      <w:szCs w:val="24"/>
    </w:rPr>
  </w:style>
  <w:style w:type="paragraph" w:styleId="1">
    <w:name w:val="heading 1"/>
    <w:basedOn w:val="a"/>
    <w:next w:val="a"/>
    <w:link w:val="1Char"/>
    <w:qFormat/>
    <w:rsid w:val="001E1698"/>
    <w:pPr>
      <w:keepNext/>
      <w:keepLines/>
      <w:spacing w:before="340" w:after="330" w:line="576"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qFormat/>
    <w:rsid w:val="001E1698"/>
    <w:rPr>
      <w:rFonts w:ascii="Times New Roman" w:eastAsia="宋体" w:hAnsi="Times New Roman" w:cs="Times New Roman"/>
      <w:b/>
      <w:bCs/>
      <w:kern w:val="44"/>
      <w:sz w:val="44"/>
      <w:szCs w:val="44"/>
    </w:rPr>
  </w:style>
  <w:style w:type="paragraph" w:styleId="a3">
    <w:name w:val="Body Text Indent"/>
    <w:basedOn w:val="a"/>
    <w:link w:val="Char"/>
    <w:rsid w:val="001E1698"/>
    <w:pPr>
      <w:spacing w:line="400" w:lineRule="atLeast"/>
      <w:ind w:left="420"/>
    </w:pPr>
    <w:rPr>
      <w:b/>
      <w:bCs/>
    </w:rPr>
  </w:style>
  <w:style w:type="character" w:customStyle="1" w:styleId="Char">
    <w:name w:val="正文文本缩进 Char"/>
    <w:basedOn w:val="a0"/>
    <w:link w:val="a3"/>
    <w:rsid w:val="001E1698"/>
    <w:rPr>
      <w:rFonts w:ascii="Times New Roman" w:eastAsia="宋体" w:hAnsi="Times New Roman" w:cs="Times New Roman"/>
      <w:b/>
      <w:bCs/>
      <w:szCs w:val="24"/>
    </w:rPr>
  </w:style>
  <w:style w:type="paragraph" w:styleId="a4">
    <w:name w:val="header"/>
    <w:basedOn w:val="a"/>
    <w:link w:val="Char0"/>
    <w:unhideWhenUsed/>
    <w:rsid w:val="0075690B"/>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rsid w:val="0075690B"/>
    <w:rPr>
      <w:rFonts w:ascii="Times New Roman" w:eastAsia="宋体" w:hAnsi="Times New Roman" w:cs="Times New Roman"/>
      <w:sz w:val="18"/>
      <w:szCs w:val="18"/>
    </w:rPr>
  </w:style>
  <w:style w:type="paragraph" w:styleId="a5">
    <w:name w:val="footer"/>
    <w:basedOn w:val="a"/>
    <w:link w:val="Char1"/>
    <w:uiPriority w:val="99"/>
    <w:unhideWhenUsed/>
    <w:rsid w:val="0075690B"/>
    <w:pPr>
      <w:tabs>
        <w:tab w:val="center" w:pos="4153"/>
        <w:tab w:val="right" w:pos="8306"/>
      </w:tabs>
      <w:snapToGrid w:val="0"/>
      <w:jc w:val="left"/>
    </w:pPr>
    <w:rPr>
      <w:sz w:val="18"/>
      <w:szCs w:val="18"/>
    </w:rPr>
  </w:style>
  <w:style w:type="character" w:customStyle="1" w:styleId="Char1">
    <w:name w:val="页脚 Char"/>
    <w:basedOn w:val="a0"/>
    <w:link w:val="a5"/>
    <w:uiPriority w:val="99"/>
    <w:rsid w:val="0075690B"/>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3448</Words>
  <Characters>19657</Characters>
  <Application>Microsoft Office Word</Application>
  <DocSecurity>0</DocSecurity>
  <Lines>163</Lines>
  <Paragraphs>46</Paragraphs>
  <ScaleCrop>false</ScaleCrop>
  <Company>Microsoft</Company>
  <LinksUpToDate>false</LinksUpToDate>
  <CharactersWithSpaces>23059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周明俊</dc:creator>
  <cp:lastModifiedBy>Win7_64</cp:lastModifiedBy>
  <cp:revision>3</cp:revision>
  <dcterms:created xsi:type="dcterms:W3CDTF">2020-03-19T07:25:00Z</dcterms:created>
  <dcterms:modified xsi:type="dcterms:W3CDTF">2020-09-05T15:53:00Z</dcterms:modified>
</cp:coreProperties>
</file>